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365" w:rsidRDefault="00883365" w:rsidP="00883365">
      <w:pPr>
        <w:pStyle w:val="20"/>
        <w:framePr w:w="9648" w:h="720" w:hRule="exact" w:wrap="none" w:vAnchor="page" w:hAnchor="page" w:x="1496" w:y="1101"/>
        <w:spacing w:after="0"/>
        <w:ind w:firstLine="0"/>
        <w:jc w:val="center"/>
        <w:rPr>
          <w:rFonts w:ascii="Arial Unicode MS" w:cs="Arial Unicode MS"/>
          <w:sz w:val="24"/>
          <w:szCs w:val="24"/>
        </w:rPr>
      </w:pPr>
      <w:r>
        <w:rPr>
          <w:rStyle w:val="2"/>
          <w:color w:val="000000"/>
        </w:rPr>
        <w:t>ОБЩЕСТВО С ОГРАНИЧЕННОЙ ОТВЕТСТВЕННОСТЬЮ «АС»</w:t>
      </w:r>
      <w:r>
        <w:rPr>
          <w:rStyle w:val="2"/>
          <w:color w:val="000000"/>
        </w:rPr>
        <w:br/>
        <w:t>(ООО «АС»)</w:t>
      </w:r>
    </w:p>
    <w:p w:rsidR="00883365" w:rsidRDefault="00883365" w:rsidP="00883365">
      <w:pPr>
        <w:pStyle w:val="a3"/>
        <w:framePr w:w="3878" w:h="1997" w:hRule="exact" w:wrap="none" w:vAnchor="page" w:hAnchor="page" w:x="1496" w:y="2075"/>
        <w:tabs>
          <w:tab w:val="left" w:leader="underscore" w:pos="3739"/>
        </w:tabs>
        <w:ind w:firstLine="0"/>
        <w:rPr>
          <w:rFonts w:ascii="Arial Unicode MS" w:cs="Arial Unicode MS"/>
        </w:rPr>
      </w:pPr>
      <w:r>
        <w:rPr>
          <w:rStyle w:val="1"/>
          <w:color w:val="000000"/>
        </w:rPr>
        <w:t xml:space="preserve">УДК: </w:t>
      </w:r>
      <w:r>
        <w:rPr>
          <w:rStyle w:val="1"/>
          <w:color w:val="000000"/>
        </w:rPr>
        <w:tab/>
      </w:r>
    </w:p>
    <w:p w:rsidR="00883365" w:rsidRDefault="00883365" w:rsidP="00883365">
      <w:pPr>
        <w:pStyle w:val="a3"/>
        <w:framePr w:w="3878" w:h="1997" w:hRule="exact" w:wrap="none" w:vAnchor="page" w:hAnchor="page" w:x="1496" w:y="2075"/>
        <w:tabs>
          <w:tab w:val="left" w:leader="underscore" w:pos="3811"/>
        </w:tabs>
        <w:spacing w:after="520"/>
        <w:ind w:firstLine="0"/>
        <w:rPr>
          <w:rFonts w:ascii="Arial Unicode MS" w:cs="Arial Unicode MS"/>
        </w:rPr>
      </w:pPr>
      <w:r>
        <w:rPr>
          <w:rStyle w:val="1"/>
          <w:color w:val="000000"/>
        </w:rPr>
        <w:t>Рег.№:</w:t>
      </w:r>
      <w:r>
        <w:rPr>
          <w:rStyle w:val="1"/>
          <w:color w:val="000000"/>
        </w:rPr>
        <w:tab/>
      </w:r>
    </w:p>
    <w:p w:rsidR="00883365" w:rsidRDefault="00883365" w:rsidP="00883365">
      <w:pPr>
        <w:pStyle w:val="a3"/>
        <w:framePr w:w="3878" w:h="1997" w:hRule="exact" w:wrap="none" w:vAnchor="page" w:hAnchor="page" w:x="1496" w:y="2075"/>
        <w:ind w:firstLine="0"/>
        <w:rPr>
          <w:rFonts w:ascii="Arial Unicode MS" w:cs="Arial Unicode MS"/>
        </w:rPr>
      </w:pPr>
      <w:r>
        <w:rPr>
          <w:rStyle w:val="1"/>
          <w:color w:val="000000"/>
        </w:rPr>
        <w:t>СОГЛАСОВАНО</w:t>
      </w:r>
    </w:p>
    <w:p w:rsidR="00883365" w:rsidRDefault="00883365" w:rsidP="00883365">
      <w:pPr>
        <w:pStyle w:val="a3"/>
        <w:framePr w:w="3878" w:h="1997" w:hRule="exact" w:wrap="none" w:vAnchor="page" w:hAnchor="page" w:x="1496" w:y="2075"/>
        <w:ind w:firstLine="0"/>
        <w:rPr>
          <w:rFonts w:ascii="Arial Unicode MS" w:cs="Arial Unicode MS"/>
        </w:rPr>
      </w:pPr>
      <w:r>
        <w:rPr>
          <w:rStyle w:val="1"/>
          <w:color w:val="000000"/>
        </w:rPr>
        <w:t>Мини Министерство образования и науки Республики Дагестан</w:t>
      </w:r>
    </w:p>
    <w:p w:rsidR="00883365" w:rsidRDefault="00883365" w:rsidP="00883365">
      <w:pPr>
        <w:pStyle w:val="a3"/>
        <w:framePr w:wrap="none" w:vAnchor="page" w:hAnchor="page" w:x="1606" w:y="4533"/>
        <w:tabs>
          <w:tab w:val="left" w:leader="underscore" w:pos="2602"/>
        </w:tabs>
        <w:ind w:firstLine="0"/>
        <w:rPr>
          <w:rFonts w:ascii="Arial Unicode MS" w:cs="Arial Unicode MS"/>
        </w:rPr>
      </w:pPr>
      <w:r>
        <w:rPr>
          <w:rStyle w:val="1"/>
          <w:color w:val="000000"/>
        </w:rPr>
        <w:t xml:space="preserve">«___» </w:t>
      </w:r>
      <w:r>
        <w:rPr>
          <w:rStyle w:val="1"/>
          <w:color w:val="000000"/>
        </w:rPr>
        <w:tab/>
        <w:t>2024 г.</w:t>
      </w:r>
    </w:p>
    <w:p w:rsidR="00883365" w:rsidRDefault="00883365" w:rsidP="00883365">
      <w:pPr>
        <w:pStyle w:val="a3"/>
        <w:framePr w:w="3610" w:h="1790" w:hRule="exact" w:wrap="none" w:vAnchor="page" w:hAnchor="page" w:x="6709" w:y="3179"/>
        <w:ind w:firstLine="0"/>
        <w:rPr>
          <w:rFonts w:ascii="Arial Unicode MS" w:cs="Arial Unicode MS"/>
        </w:rPr>
      </w:pPr>
      <w:r>
        <w:rPr>
          <w:rStyle w:val="1"/>
          <w:color w:val="000000"/>
        </w:rPr>
        <w:t>УТВЕРЖДАЮ</w:t>
      </w:r>
    </w:p>
    <w:p w:rsidR="00883365" w:rsidRDefault="00883365" w:rsidP="00883365">
      <w:pPr>
        <w:pStyle w:val="a3"/>
        <w:framePr w:w="3610" w:h="1790" w:hRule="exact" w:wrap="none" w:vAnchor="page" w:hAnchor="page" w:x="6709" w:y="3179"/>
        <w:spacing w:after="320"/>
        <w:ind w:firstLine="0"/>
        <w:rPr>
          <w:rFonts w:ascii="Arial Unicode MS" w:cs="Arial Unicode MS"/>
        </w:rPr>
      </w:pPr>
      <w:r>
        <w:rPr>
          <w:rStyle w:val="1"/>
          <w:color w:val="000000"/>
        </w:rPr>
        <w:t>Генеральный директор ООО «АС»</w:t>
      </w:r>
    </w:p>
    <w:p w:rsidR="00883365" w:rsidRDefault="00883365" w:rsidP="00883365">
      <w:pPr>
        <w:pStyle w:val="a3"/>
        <w:framePr w:w="3610" w:h="1790" w:hRule="exact" w:wrap="none" w:vAnchor="page" w:hAnchor="page" w:x="6709" w:y="3179"/>
        <w:tabs>
          <w:tab w:val="left" w:leader="underscore" w:pos="1925"/>
          <w:tab w:val="left" w:leader="underscore" w:pos="2578"/>
        </w:tabs>
        <w:spacing w:line="389" w:lineRule="auto"/>
        <w:ind w:firstLine="0"/>
        <w:rPr>
          <w:rFonts w:ascii="Arial Unicode MS" w:cs="Arial Unicode MS"/>
        </w:rPr>
      </w:pPr>
      <w:r>
        <w:rPr>
          <w:rStyle w:val="1"/>
          <w:color w:val="000000"/>
        </w:rPr>
        <w:tab/>
        <w:t xml:space="preserve"> </w:t>
      </w:r>
      <w:proofErr w:type="spellStart"/>
      <w:r>
        <w:rPr>
          <w:rStyle w:val="1"/>
          <w:color w:val="000000"/>
        </w:rPr>
        <w:t>Л.Ю.Соколова</w:t>
      </w:r>
      <w:proofErr w:type="spellEnd"/>
      <w:r>
        <w:rPr>
          <w:rStyle w:val="1"/>
          <w:color w:val="000000"/>
        </w:rPr>
        <w:t xml:space="preserve"> «___» </w:t>
      </w:r>
      <w:r>
        <w:rPr>
          <w:rStyle w:val="1"/>
          <w:color w:val="000000"/>
        </w:rPr>
        <w:tab/>
        <w:t>2024 г.</w:t>
      </w:r>
    </w:p>
    <w:p w:rsidR="00883365" w:rsidRDefault="00883365" w:rsidP="00883365">
      <w:pPr>
        <w:pStyle w:val="a3"/>
        <w:framePr w:wrap="none" w:vAnchor="page" w:hAnchor="page" w:x="1496" w:y="4975"/>
        <w:ind w:left="105" w:firstLine="0"/>
        <w:rPr>
          <w:rFonts w:ascii="Arial Unicode MS" w:cs="Arial Unicode MS"/>
        </w:rPr>
      </w:pPr>
      <w:r>
        <w:rPr>
          <w:rStyle w:val="1"/>
          <w:color w:val="000000"/>
        </w:rPr>
        <w:t>М.П.</w:t>
      </w:r>
    </w:p>
    <w:p w:rsidR="00883365" w:rsidRDefault="00883365" w:rsidP="00883365">
      <w:pPr>
        <w:pStyle w:val="a3"/>
        <w:framePr w:wrap="none" w:vAnchor="page" w:hAnchor="page" w:x="6709" w:y="4975"/>
        <w:ind w:firstLine="0"/>
        <w:rPr>
          <w:rFonts w:ascii="Arial Unicode MS" w:cs="Arial Unicode MS"/>
        </w:rPr>
      </w:pPr>
      <w:r>
        <w:rPr>
          <w:rStyle w:val="1"/>
          <w:color w:val="000000"/>
        </w:rPr>
        <w:t>М.П.</w:t>
      </w:r>
    </w:p>
    <w:p w:rsidR="00883365" w:rsidRDefault="00883365" w:rsidP="00883365">
      <w:pPr>
        <w:pStyle w:val="a3"/>
        <w:framePr w:w="9648" w:h="1445" w:hRule="exact" w:wrap="none" w:vAnchor="page" w:hAnchor="page" w:x="1496" w:y="5887"/>
        <w:ind w:left="4320" w:firstLine="0"/>
        <w:rPr>
          <w:rFonts w:ascii="Arial Unicode MS" w:cs="Arial Unicode MS"/>
        </w:rPr>
      </w:pPr>
      <w:r>
        <w:rPr>
          <w:rStyle w:val="1"/>
          <w:color w:val="000000"/>
        </w:rPr>
        <w:t>ОТЧЁТ</w:t>
      </w:r>
    </w:p>
    <w:p w:rsidR="00883365" w:rsidRDefault="00883365" w:rsidP="00883365">
      <w:pPr>
        <w:pStyle w:val="a3"/>
        <w:framePr w:w="9648" w:h="1445" w:hRule="exact" w:wrap="none" w:vAnchor="page" w:hAnchor="page" w:x="1496" w:y="5887"/>
        <w:ind w:firstLine="0"/>
        <w:jc w:val="center"/>
        <w:rPr>
          <w:rFonts w:ascii="Arial Unicode MS" w:cs="Arial Unicode MS"/>
        </w:rPr>
      </w:pPr>
      <w:r>
        <w:rPr>
          <w:rStyle w:val="1"/>
          <w:color w:val="000000"/>
        </w:rPr>
        <w:t>по результатам сбора, обобщения и анализа информации о качестве условий осуществления</w:t>
      </w:r>
      <w:r>
        <w:rPr>
          <w:rStyle w:val="1"/>
          <w:color w:val="000000"/>
        </w:rPr>
        <w:br/>
        <w:t>образовательной деятельности организациями, осуществляющими образовательную</w:t>
      </w:r>
      <w:r>
        <w:rPr>
          <w:rStyle w:val="1"/>
          <w:color w:val="000000"/>
        </w:rPr>
        <w:br/>
        <w:t>деятельность на территории Республики Дагестан</w:t>
      </w:r>
    </w:p>
    <w:p w:rsidR="00883365" w:rsidRDefault="00883365" w:rsidP="00883365">
      <w:pPr>
        <w:pStyle w:val="a3"/>
        <w:framePr w:w="9648" w:h="1445" w:hRule="exact" w:wrap="none" w:vAnchor="page" w:hAnchor="page" w:x="1496" w:y="5887"/>
        <w:ind w:left="4320" w:firstLine="0"/>
        <w:rPr>
          <w:rFonts w:ascii="Arial Unicode MS" w:cs="Arial Unicode MS"/>
        </w:rPr>
      </w:pPr>
      <w:r>
        <w:rPr>
          <w:rStyle w:val="1"/>
          <w:color w:val="000000"/>
        </w:rPr>
        <w:t>(ТОМ 1)</w:t>
      </w:r>
    </w:p>
    <w:p w:rsidR="00883365" w:rsidRDefault="00883365" w:rsidP="00883365">
      <w:pPr>
        <w:pStyle w:val="a3"/>
        <w:framePr w:w="9648" w:h="898" w:hRule="exact" w:wrap="none" w:vAnchor="page" w:hAnchor="page" w:x="1496" w:y="8090"/>
        <w:spacing w:after="240"/>
        <w:ind w:firstLine="0"/>
        <w:jc w:val="center"/>
        <w:rPr>
          <w:rFonts w:ascii="Arial Unicode MS" w:cs="Arial Unicode MS"/>
        </w:rPr>
      </w:pPr>
      <w:r>
        <w:rPr>
          <w:rStyle w:val="1"/>
          <w:color w:val="000000"/>
        </w:rPr>
        <w:t xml:space="preserve">Государственный контракт </w:t>
      </w:r>
      <w:r>
        <w:rPr>
          <w:rStyle w:val="1"/>
          <w:b/>
          <w:bCs/>
          <w:color w:val="000000"/>
        </w:rPr>
        <w:t>№ 0103200008424000375</w:t>
      </w:r>
    </w:p>
    <w:p w:rsidR="00883365" w:rsidRDefault="00883365" w:rsidP="00883365">
      <w:pPr>
        <w:pStyle w:val="a3"/>
        <w:framePr w:w="9648" w:h="898" w:hRule="exact" w:wrap="none" w:vAnchor="page" w:hAnchor="page" w:x="1496" w:y="8090"/>
        <w:ind w:firstLine="0"/>
        <w:jc w:val="center"/>
        <w:rPr>
          <w:rFonts w:ascii="Arial Unicode MS" w:cs="Arial Unicode MS"/>
        </w:rPr>
      </w:pPr>
      <w:r>
        <w:rPr>
          <w:rStyle w:val="1"/>
          <w:color w:val="000000"/>
        </w:rPr>
        <w:t>от 11.03.2024 г.</w:t>
      </w:r>
    </w:p>
    <w:p w:rsidR="00883365" w:rsidRDefault="00883365" w:rsidP="00883365">
      <w:pPr>
        <w:pStyle w:val="a3"/>
        <w:framePr w:wrap="none" w:vAnchor="page" w:hAnchor="page" w:x="1602" w:y="9559"/>
        <w:ind w:firstLine="0"/>
        <w:rPr>
          <w:rFonts w:ascii="Arial Unicode MS" w:cs="Arial Unicode MS"/>
        </w:rPr>
      </w:pPr>
      <w:r>
        <w:rPr>
          <w:rStyle w:val="1"/>
          <w:color w:val="000000"/>
        </w:rPr>
        <w:t>Руководитель</w:t>
      </w:r>
    </w:p>
    <w:p w:rsidR="00883365" w:rsidRDefault="00883365" w:rsidP="00883365">
      <w:pPr>
        <w:pStyle w:val="a3"/>
        <w:framePr w:wrap="none" w:vAnchor="page" w:hAnchor="page" w:x="1496" w:y="9559"/>
        <w:ind w:left="6067" w:firstLine="0"/>
        <w:rPr>
          <w:rFonts w:ascii="Arial Unicode MS" w:cs="Arial Unicode MS"/>
        </w:rPr>
      </w:pPr>
      <w:proofErr w:type="spellStart"/>
      <w:r>
        <w:rPr>
          <w:rStyle w:val="1"/>
          <w:color w:val="000000"/>
        </w:rPr>
        <w:t>Л.Ю.Соколова</w:t>
      </w:r>
      <w:proofErr w:type="spellEnd"/>
    </w:p>
    <w:p w:rsidR="00883365" w:rsidRDefault="00883365" w:rsidP="00883365">
      <w:pPr>
        <w:pStyle w:val="a3"/>
        <w:framePr w:w="9648" w:h="341" w:hRule="exact" w:wrap="none" w:vAnchor="page" w:hAnchor="page" w:x="1496" w:y="15712"/>
        <w:ind w:firstLine="0"/>
        <w:jc w:val="center"/>
        <w:rPr>
          <w:rFonts w:ascii="Arial Unicode MS" w:cs="Arial Unicode MS"/>
        </w:rPr>
      </w:pPr>
      <w:r>
        <w:rPr>
          <w:rStyle w:val="1"/>
          <w:color w:val="000000"/>
        </w:rPr>
        <w:t>Республика Дагестан 2024</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11"/>
        <w:framePr w:w="9754" w:h="461" w:hRule="exact" w:wrap="none" w:vAnchor="page" w:hAnchor="page" w:x="1470" w:y="1138"/>
        <w:spacing w:after="0"/>
        <w:rPr>
          <w:rFonts w:ascii="Arial Unicode MS" w:cs="Arial Unicode MS"/>
          <w:b w:val="0"/>
          <w:bCs w:val="0"/>
          <w:sz w:val="24"/>
          <w:szCs w:val="24"/>
        </w:rPr>
      </w:pPr>
      <w:bookmarkStart w:id="0" w:name="bookmark0"/>
      <w:r>
        <w:rPr>
          <w:rStyle w:val="10"/>
          <w:b/>
          <w:bCs/>
          <w:color w:val="000000"/>
        </w:rPr>
        <w:lastRenderedPageBreak/>
        <w:t>СОДЕРЖАНИЕ</w:t>
      </w:r>
      <w:bookmarkEnd w:id="0"/>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3" w:tooltip="Current Document" w:history="1">
        <w:r w:rsidR="00883365">
          <w:rPr>
            <w:rStyle w:val="a4"/>
            <w:b/>
            <w:bCs/>
            <w:color w:val="000000"/>
            <w:sz w:val="24"/>
            <w:szCs w:val="24"/>
          </w:rPr>
          <w:t xml:space="preserve">ТЕРМИНЫ И ОПРЕДЕЛЕНИЯ </w:t>
        </w:r>
        <w:r w:rsidR="00883365">
          <w:rPr>
            <w:rStyle w:val="a4"/>
            <w:b/>
            <w:bCs/>
            <w:color w:val="000000"/>
            <w:sz w:val="24"/>
            <w:szCs w:val="24"/>
          </w:rPr>
          <w:tab/>
          <w:t>3</w:t>
        </w:r>
      </w:hyperlink>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6" w:tooltip="Current Document" w:history="1">
        <w:r w:rsidR="00883365">
          <w:rPr>
            <w:rStyle w:val="a4"/>
            <w:b/>
            <w:bCs/>
            <w:color w:val="000000"/>
            <w:sz w:val="24"/>
            <w:szCs w:val="24"/>
          </w:rPr>
          <w:t>ВВЕДЕНИЕ</w:t>
        </w:r>
        <w:r w:rsidR="00883365">
          <w:rPr>
            <w:rStyle w:val="a4"/>
            <w:b/>
            <w:bCs/>
            <w:color w:val="000000"/>
            <w:sz w:val="24"/>
            <w:szCs w:val="24"/>
          </w:rPr>
          <w:tab/>
          <w:t>1</w:t>
        </w:r>
      </w:hyperlink>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10" w:tooltip="Current Document" w:history="1">
        <w:r w:rsidR="00883365">
          <w:rPr>
            <w:rStyle w:val="a4"/>
            <w:b/>
            <w:bCs/>
            <w:color w:val="000000"/>
            <w:sz w:val="24"/>
            <w:szCs w:val="24"/>
          </w:rPr>
          <w:t>МЕТОДОЛОГИЯ ПРОВЕДЕНИЯ НОК</w:t>
        </w:r>
        <w:r w:rsidR="00883365">
          <w:rPr>
            <w:rStyle w:val="a4"/>
            <w:b/>
            <w:bCs/>
            <w:color w:val="000000"/>
            <w:sz w:val="24"/>
            <w:szCs w:val="24"/>
          </w:rPr>
          <w:tab/>
          <w:t>2</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12" w:tooltip="Current Document" w:history="1">
        <w:r w:rsidR="00883365">
          <w:rPr>
            <w:rStyle w:val="a4"/>
            <w:smallCaps/>
            <w:color w:val="000000"/>
            <w:sz w:val="30"/>
            <w:szCs w:val="30"/>
          </w:rPr>
          <w:t>Н</w:t>
        </w:r>
        <w:r w:rsidR="00883365">
          <w:rPr>
            <w:rStyle w:val="a4"/>
            <w:smallCaps/>
            <w:color w:val="000000"/>
          </w:rPr>
          <w:t>ормативно</w:t>
        </w:r>
        <w:r w:rsidR="00883365">
          <w:rPr>
            <w:rStyle w:val="a4"/>
            <w:smallCaps/>
            <w:color w:val="000000"/>
            <w:sz w:val="30"/>
            <w:szCs w:val="30"/>
          </w:rPr>
          <w:t>-</w:t>
        </w:r>
        <w:r w:rsidR="00883365">
          <w:rPr>
            <w:rStyle w:val="a4"/>
            <w:smallCaps/>
            <w:color w:val="000000"/>
          </w:rPr>
          <w:t>ПРАВОВАЯ база</w:t>
        </w:r>
        <w:r w:rsidR="00883365">
          <w:rPr>
            <w:rStyle w:val="a4"/>
            <w:color w:val="000000"/>
            <w:sz w:val="24"/>
            <w:szCs w:val="24"/>
          </w:rPr>
          <w:t xml:space="preserve"> НОК</w:t>
        </w:r>
        <w:r w:rsidR="00883365">
          <w:rPr>
            <w:rStyle w:val="a4"/>
            <w:color w:val="000000"/>
            <w:sz w:val="24"/>
            <w:szCs w:val="24"/>
          </w:rPr>
          <w:tab/>
          <w:t>2</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15" w:tooltip="Current Document" w:history="1">
        <w:r w:rsidR="00883365">
          <w:rPr>
            <w:rStyle w:val="a4"/>
            <w:smallCaps/>
            <w:color w:val="000000"/>
            <w:sz w:val="30"/>
            <w:szCs w:val="30"/>
          </w:rPr>
          <w:t>Ц</w:t>
        </w:r>
        <w:r w:rsidR="00883365">
          <w:rPr>
            <w:rStyle w:val="a4"/>
            <w:smallCaps/>
            <w:color w:val="000000"/>
          </w:rPr>
          <w:t>елевые установки</w:t>
        </w:r>
        <w:r w:rsidR="00883365">
          <w:rPr>
            <w:rStyle w:val="a4"/>
            <w:color w:val="000000"/>
            <w:sz w:val="24"/>
            <w:szCs w:val="24"/>
          </w:rPr>
          <w:t xml:space="preserve"> </w:t>
        </w:r>
        <w:r w:rsidR="00883365">
          <w:rPr>
            <w:rStyle w:val="a4"/>
            <w:color w:val="000000"/>
            <w:sz w:val="24"/>
            <w:szCs w:val="24"/>
          </w:rPr>
          <w:tab/>
          <w:t>3</w:t>
        </w:r>
      </w:hyperlink>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18" w:tooltip="Current Document" w:history="1">
        <w:r w:rsidR="00883365">
          <w:rPr>
            <w:rStyle w:val="a4"/>
            <w:b/>
            <w:bCs/>
            <w:color w:val="000000"/>
            <w:sz w:val="24"/>
            <w:szCs w:val="24"/>
          </w:rPr>
          <w:t xml:space="preserve">МЕТОДИКА ИССЛЕДОВАНИЯ </w:t>
        </w:r>
        <w:r w:rsidR="00883365">
          <w:rPr>
            <w:rStyle w:val="a4"/>
            <w:b/>
            <w:bCs/>
            <w:color w:val="000000"/>
            <w:sz w:val="24"/>
            <w:szCs w:val="24"/>
          </w:rPr>
          <w:tab/>
          <w:t>5</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21" w:tooltip="Current Document" w:history="1">
        <w:r w:rsidR="00883365">
          <w:rPr>
            <w:rStyle w:val="a4"/>
            <w:smallCaps/>
            <w:color w:val="000000"/>
            <w:sz w:val="30"/>
            <w:szCs w:val="30"/>
          </w:rPr>
          <w:t>И</w:t>
        </w:r>
        <w:r w:rsidR="00883365">
          <w:rPr>
            <w:rStyle w:val="a4"/>
            <w:smallCaps/>
            <w:color w:val="000000"/>
          </w:rPr>
          <w:t>сточники информации о качестве условий оказания услуг</w:t>
        </w:r>
        <w:r w:rsidR="00883365">
          <w:rPr>
            <w:rStyle w:val="a4"/>
            <w:color w:val="000000"/>
            <w:sz w:val="24"/>
            <w:szCs w:val="24"/>
          </w:rPr>
          <w:t xml:space="preserve"> </w:t>
        </w:r>
        <w:r w:rsidR="00883365">
          <w:rPr>
            <w:rStyle w:val="a4"/>
            <w:color w:val="000000"/>
            <w:sz w:val="24"/>
            <w:szCs w:val="24"/>
          </w:rPr>
          <w:tab/>
          <w:t>5</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24" w:tooltip="Current Document" w:history="1">
        <w:r w:rsidR="00883365">
          <w:rPr>
            <w:rStyle w:val="a4"/>
            <w:smallCaps/>
            <w:color w:val="000000"/>
            <w:sz w:val="30"/>
            <w:szCs w:val="30"/>
          </w:rPr>
          <w:t>М</w:t>
        </w:r>
        <w:r w:rsidR="00883365">
          <w:rPr>
            <w:rStyle w:val="a4"/>
            <w:smallCaps/>
            <w:color w:val="000000"/>
          </w:rPr>
          <w:t>етоды проведения</w:t>
        </w:r>
        <w:r w:rsidR="00883365">
          <w:rPr>
            <w:rStyle w:val="a4"/>
            <w:color w:val="000000"/>
            <w:sz w:val="24"/>
            <w:szCs w:val="24"/>
          </w:rPr>
          <w:t xml:space="preserve"> НОК </w:t>
        </w:r>
        <w:r w:rsidR="00883365">
          <w:rPr>
            <w:rStyle w:val="a4"/>
            <w:color w:val="000000"/>
            <w:sz w:val="24"/>
            <w:szCs w:val="24"/>
          </w:rPr>
          <w:tab/>
          <w:t>5</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27" w:tooltip="Current Document" w:history="1">
        <w:r w:rsidR="00883365">
          <w:rPr>
            <w:rStyle w:val="a4"/>
            <w:smallCaps/>
            <w:color w:val="000000"/>
            <w:sz w:val="30"/>
            <w:szCs w:val="30"/>
          </w:rPr>
          <w:t>О</w:t>
        </w:r>
        <w:r w:rsidR="00883365">
          <w:rPr>
            <w:rStyle w:val="a4"/>
            <w:smallCaps/>
            <w:color w:val="000000"/>
          </w:rPr>
          <w:t>бъем выборочной совокупности</w:t>
        </w:r>
        <w:r w:rsidR="00883365">
          <w:rPr>
            <w:rStyle w:val="a4"/>
            <w:color w:val="000000"/>
            <w:sz w:val="24"/>
            <w:szCs w:val="24"/>
          </w:rPr>
          <w:tab/>
          <w:t>7</w:t>
        </w:r>
      </w:hyperlink>
    </w:p>
    <w:p w:rsidR="00883365" w:rsidRDefault="00654E30" w:rsidP="00883365">
      <w:pPr>
        <w:pStyle w:val="a5"/>
        <w:framePr w:w="9754" w:h="6418" w:hRule="exact" w:wrap="none" w:vAnchor="page" w:hAnchor="page" w:x="1470" w:y="1781"/>
        <w:tabs>
          <w:tab w:val="right" w:leader="dot" w:pos="9326"/>
        </w:tabs>
        <w:spacing w:line="190" w:lineRule="auto"/>
        <w:jc w:val="both"/>
        <w:rPr>
          <w:rFonts w:ascii="Arial Unicode MS" w:cs="Arial Unicode MS"/>
          <w:smallCaps w:val="0"/>
          <w:sz w:val="24"/>
          <w:szCs w:val="24"/>
        </w:rPr>
      </w:pPr>
      <w:hyperlink w:anchor="bookmark30" w:tooltip="Current Document" w:history="1">
        <w:r w:rsidR="00883365">
          <w:rPr>
            <w:rStyle w:val="a4"/>
            <w:smallCaps/>
            <w:color w:val="000000"/>
            <w:sz w:val="30"/>
            <w:szCs w:val="30"/>
          </w:rPr>
          <w:t>О</w:t>
        </w:r>
        <w:r w:rsidR="00883365">
          <w:rPr>
            <w:rStyle w:val="a4"/>
            <w:smallCaps/>
            <w:color w:val="000000"/>
          </w:rPr>
          <w:t>бщие критерии</w:t>
        </w:r>
        <w:r w:rsidR="00883365">
          <w:rPr>
            <w:rStyle w:val="a4"/>
            <w:color w:val="000000"/>
            <w:sz w:val="24"/>
            <w:szCs w:val="24"/>
          </w:rPr>
          <w:t xml:space="preserve"> НОК</w:t>
        </w:r>
        <w:r w:rsidR="00883365">
          <w:rPr>
            <w:rStyle w:val="a4"/>
            <w:color w:val="000000"/>
            <w:sz w:val="24"/>
            <w:szCs w:val="24"/>
          </w:rPr>
          <w:tab/>
          <w:t>8</w:t>
        </w:r>
      </w:hyperlink>
    </w:p>
    <w:p w:rsidR="00883365" w:rsidRDefault="00654E30" w:rsidP="00883365">
      <w:pPr>
        <w:pStyle w:val="a5"/>
        <w:framePr w:w="9754" w:h="6418" w:hRule="exact" w:wrap="none" w:vAnchor="page" w:hAnchor="page" w:x="1470" w:y="1781"/>
        <w:jc w:val="both"/>
        <w:rPr>
          <w:rFonts w:ascii="Arial Unicode MS" w:cs="Arial Unicode MS"/>
          <w:smallCaps w:val="0"/>
          <w:sz w:val="24"/>
          <w:szCs w:val="24"/>
        </w:rPr>
      </w:pPr>
      <w:hyperlink w:anchor="bookmark32" w:tooltip="Current Document" w:history="1">
        <w:r w:rsidR="00883365">
          <w:rPr>
            <w:rStyle w:val="a4"/>
            <w:smallCaps/>
            <w:color w:val="000000"/>
            <w:sz w:val="30"/>
            <w:szCs w:val="30"/>
          </w:rPr>
          <w:t>П</w:t>
        </w:r>
        <w:r w:rsidR="00883365">
          <w:rPr>
            <w:rStyle w:val="a4"/>
            <w:smallCaps/>
            <w:color w:val="000000"/>
          </w:rPr>
          <w:t>еречень государственных и муниципальных образовательных организаций</w:t>
        </w:r>
        <w:r w:rsidR="00883365">
          <w:rPr>
            <w:rStyle w:val="a4"/>
            <w:smallCaps/>
            <w:color w:val="000000"/>
            <w:sz w:val="30"/>
            <w:szCs w:val="30"/>
          </w:rPr>
          <w:t>,</w:t>
        </w:r>
      </w:hyperlink>
      <w:r w:rsidR="00883365">
        <w:rPr>
          <w:rStyle w:val="a4"/>
          <w:smallCaps/>
          <w:color w:val="000000"/>
          <w:sz w:val="30"/>
          <w:szCs w:val="30"/>
        </w:rPr>
        <w:t xml:space="preserve"> </w:t>
      </w:r>
      <w:hyperlink w:anchor="bookmark32" w:tooltip="Current Document" w:history="1">
        <w:r w:rsidR="00883365">
          <w:rPr>
            <w:rStyle w:val="a4"/>
            <w:color w:val="000000"/>
          </w:rPr>
          <w:t>ПОДЛЕЖАЩИХ НЕЗАВИСИМОЙ ОЦЕНКЕ КАЧЕСТВА УСЛОВИЙ ОСУЩЕСТВЛЕНИЯ ОБРАЗОВАТЕЛЬНОЙ</w:t>
        </w:r>
      </w:hyperlink>
    </w:p>
    <w:p w:rsidR="00883365" w:rsidRDefault="00883365" w:rsidP="00883365">
      <w:pPr>
        <w:pStyle w:val="a5"/>
        <w:framePr w:w="9754" w:h="6418" w:hRule="exact" w:wrap="none" w:vAnchor="page" w:hAnchor="page" w:x="1470" w:y="1781"/>
        <w:tabs>
          <w:tab w:val="left" w:leader="dot" w:pos="9163"/>
        </w:tabs>
        <w:spacing w:line="300" w:lineRule="auto"/>
        <w:jc w:val="both"/>
        <w:rPr>
          <w:rFonts w:ascii="Arial Unicode MS" w:cs="Arial Unicode MS"/>
          <w:smallCaps w:val="0"/>
          <w:sz w:val="24"/>
          <w:szCs w:val="24"/>
        </w:rPr>
      </w:pPr>
      <w:r>
        <w:rPr>
          <w:rStyle w:val="a4"/>
          <w:color w:val="000000"/>
        </w:rPr>
        <w:t xml:space="preserve">ДЕЯТЕЛЬНОСТИ ОРГАНИЗАЦИЯМИ В </w:t>
      </w:r>
      <w:r>
        <w:rPr>
          <w:rStyle w:val="a4"/>
          <w:color w:val="000000"/>
          <w:sz w:val="24"/>
          <w:szCs w:val="24"/>
        </w:rPr>
        <w:t xml:space="preserve">2024 </w:t>
      </w:r>
      <w:r>
        <w:rPr>
          <w:rStyle w:val="a4"/>
          <w:color w:val="000000"/>
        </w:rPr>
        <w:t xml:space="preserve">ГОДУ </w:t>
      </w:r>
      <w:r>
        <w:rPr>
          <w:rStyle w:val="a4"/>
          <w:color w:val="000000"/>
        </w:rPr>
        <w:tab/>
      </w:r>
      <w:r>
        <w:rPr>
          <w:rStyle w:val="a4"/>
          <w:color w:val="000000"/>
          <w:sz w:val="24"/>
          <w:szCs w:val="24"/>
        </w:rPr>
        <w:t>9</w:t>
      </w:r>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36" w:tooltip="Current Document" w:history="1">
        <w:r w:rsidR="00883365">
          <w:rPr>
            <w:rStyle w:val="a4"/>
            <w:b/>
            <w:bCs/>
            <w:color w:val="000000"/>
            <w:sz w:val="24"/>
            <w:szCs w:val="24"/>
          </w:rPr>
          <w:t>РЕЗУЛЬТАТЫ СБОРА И ОБОБЩЕНИЯ ИНФОРМАЦИИ</w:t>
        </w:r>
        <w:r w:rsidR="00883365">
          <w:rPr>
            <w:rStyle w:val="a4"/>
            <w:b/>
            <w:bCs/>
            <w:color w:val="000000"/>
            <w:sz w:val="24"/>
            <w:szCs w:val="24"/>
          </w:rPr>
          <w:tab/>
          <w:t>49</w:t>
        </w:r>
      </w:hyperlink>
    </w:p>
    <w:p w:rsidR="00883365" w:rsidRDefault="00654E30" w:rsidP="00883365">
      <w:pPr>
        <w:pStyle w:val="a5"/>
        <w:framePr w:w="9754" w:h="6418" w:hRule="exact" w:wrap="none" w:vAnchor="page" w:hAnchor="page" w:x="1470" w:y="1781"/>
        <w:spacing w:line="194" w:lineRule="auto"/>
        <w:jc w:val="both"/>
        <w:rPr>
          <w:rFonts w:ascii="Arial Unicode MS" w:cs="Arial Unicode MS"/>
          <w:smallCaps w:val="0"/>
          <w:sz w:val="24"/>
          <w:szCs w:val="24"/>
        </w:rPr>
      </w:pPr>
      <w:hyperlink w:anchor="bookmark38" w:tooltip="Current Document" w:history="1">
        <w:r w:rsidR="00883365">
          <w:rPr>
            <w:rStyle w:val="a4"/>
            <w:smallCaps/>
            <w:color w:val="000000"/>
            <w:sz w:val="30"/>
            <w:szCs w:val="30"/>
          </w:rPr>
          <w:t>Р</w:t>
        </w:r>
        <w:r w:rsidR="00883365">
          <w:rPr>
            <w:rStyle w:val="a4"/>
            <w:smallCaps/>
            <w:color w:val="000000"/>
          </w:rPr>
          <w:t>езультаты обобщения информации</w:t>
        </w:r>
        <w:r w:rsidR="00883365">
          <w:rPr>
            <w:rStyle w:val="a4"/>
            <w:smallCaps/>
            <w:color w:val="000000"/>
            <w:sz w:val="30"/>
            <w:szCs w:val="30"/>
          </w:rPr>
          <w:t xml:space="preserve">, </w:t>
        </w:r>
        <w:r w:rsidR="00883365">
          <w:rPr>
            <w:rStyle w:val="a4"/>
            <w:smallCaps/>
            <w:color w:val="000000"/>
          </w:rPr>
          <w:t>размещенной на официальных сайтах организаций</w:t>
        </w:r>
      </w:hyperlink>
    </w:p>
    <w:p w:rsidR="00883365" w:rsidRDefault="00883365" w:rsidP="00883365">
      <w:pPr>
        <w:pStyle w:val="a5"/>
        <w:framePr w:w="9754" w:h="6418" w:hRule="exact" w:wrap="none" w:vAnchor="page" w:hAnchor="page" w:x="1470" w:y="1781"/>
        <w:tabs>
          <w:tab w:val="right" w:leader="dot" w:pos="9326"/>
        </w:tabs>
        <w:spacing w:line="307" w:lineRule="auto"/>
        <w:jc w:val="both"/>
        <w:rPr>
          <w:rFonts w:ascii="Arial Unicode MS" w:cs="Arial Unicode MS"/>
          <w:smallCaps w:val="0"/>
          <w:sz w:val="24"/>
          <w:szCs w:val="24"/>
        </w:rPr>
      </w:pPr>
      <w:r>
        <w:rPr>
          <w:rStyle w:val="a4"/>
          <w:color w:val="000000"/>
        </w:rPr>
        <w:t xml:space="preserve">И ИНФОРМАЦИОННЫХ СТЕНДАХ В ПОМЕЩЕНИЯХ УКАЗАННЫХ ОРГАНИЗАЦИЙ </w:t>
      </w:r>
      <w:r>
        <w:rPr>
          <w:rStyle w:val="a4"/>
          <w:color w:val="000000"/>
        </w:rPr>
        <w:tab/>
      </w:r>
      <w:r>
        <w:rPr>
          <w:rStyle w:val="a4"/>
          <w:color w:val="000000"/>
          <w:sz w:val="24"/>
          <w:szCs w:val="24"/>
        </w:rPr>
        <w:t>49</w:t>
      </w:r>
    </w:p>
    <w:p w:rsidR="00883365" w:rsidRDefault="00883365" w:rsidP="00883365">
      <w:pPr>
        <w:pStyle w:val="a5"/>
        <w:framePr w:w="9754" w:h="6418" w:hRule="exact" w:wrap="none" w:vAnchor="page" w:hAnchor="page" w:x="1470" w:y="1781"/>
        <w:tabs>
          <w:tab w:val="right" w:leader="dot" w:pos="9326"/>
        </w:tabs>
        <w:spacing w:line="194" w:lineRule="auto"/>
        <w:jc w:val="both"/>
        <w:rPr>
          <w:rFonts w:ascii="Arial Unicode MS" w:cs="Arial Unicode MS"/>
          <w:smallCaps w:val="0"/>
          <w:sz w:val="24"/>
          <w:szCs w:val="24"/>
        </w:rPr>
      </w:pPr>
      <w:r>
        <w:rPr>
          <w:rStyle w:val="a4"/>
          <w:b/>
          <w:bCs/>
          <w:smallCaps/>
          <w:color w:val="000000"/>
          <w:sz w:val="30"/>
          <w:szCs w:val="30"/>
        </w:rPr>
        <w:t>Р</w:t>
      </w:r>
      <w:r>
        <w:rPr>
          <w:rStyle w:val="a4"/>
          <w:b/>
          <w:bCs/>
          <w:smallCaps/>
          <w:color w:val="000000"/>
        </w:rPr>
        <w:t>езультаты оценки условий комфортности</w:t>
      </w:r>
      <w:r>
        <w:rPr>
          <w:rStyle w:val="a4"/>
          <w:color w:val="000000"/>
          <w:sz w:val="24"/>
          <w:szCs w:val="24"/>
        </w:rPr>
        <w:tab/>
        <w:t>72</w:t>
      </w:r>
    </w:p>
    <w:p w:rsidR="00883365" w:rsidRDefault="00883365" w:rsidP="00883365">
      <w:pPr>
        <w:pStyle w:val="a5"/>
        <w:framePr w:w="9754" w:h="6418" w:hRule="exact" w:wrap="none" w:vAnchor="page" w:hAnchor="page" w:x="1470" w:y="1781"/>
        <w:tabs>
          <w:tab w:val="right" w:leader="dot" w:pos="9326"/>
        </w:tabs>
        <w:spacing w:line="194" w:lineRule="auto"/>
        <w:jc w:val="both"/>
        <w:rPr>
          <w:rFonts w:ascii="Arial Unicode MS" w:cs="Arial Unicode MS"/>
          <w:smallCaps w:val="0"/>
          <w:sz w:val="24"/>
          <w:szCs w:val="24"/>
        </w:rPr>
      </w:pPr>
      <w:r>
        <w:rPr>
          <w:rStyle w:val="a4"/>
          <w:b/>
          <w:bCs/>
          <w:smallCaps/>
          <w:color w:val="000000"/>
          <w:sz w:val="30"/>
          <w:szCs w:val="30"/>
        </w:rPr>
        <w:t>Р</w:t>
      </w:r>
      <w:r>
        <w:rPr>
          <w:rStyle w:val="a4"/>
          <w:b/>
          <w:bCs/>
          <w:smallCaps/>
          <w:color w:val="000000"/>
        </w:rPr>
        <w:t>езультаты оценки условий для инвалидов</w:t>
      </w:r>
      <w:r>
        <w:rPr>
          <w:rStyle w:val="a4"/>
          <w:color w:val="000000"/>
          <w:sz w:val="24"/>
          <w:szCs w:val="24"/>
        </w:rPr>
        <w:tab/>
        <w:t>109</w:t>
      </w:r>
    </w:p>
    <w:p w:rsidR="00883365" w:rsidRDefault="00654E30" w:rsidP="00883365">
      <w:pPr>
        <w:pStyle w:val="a5"/>
        <w:framePr w:w="9754" w:h="6418" w:hRule="exact" w:wrap="none" w:vAnchor="page" w:hAnchor="page" w:x="1470" w:y="1781"/>
        <w:tabs>
          <w:tab w:val="right" w:leader="dot" w:pos="9326"/>
        </w:tabs>
        <w:spacing w:line="194" w:lineRule="auto"/>
        <w:jc w:val="both"/>
        <w:rPr>
          <w:rFonts w:ascii="Arial Unicode MS" w:cs="Arial Unicode MS"/>
          <w:smallCaps w:val="0"/>
          <w:sz w:val="24"/>
          <w:szCs w:val="24"/>
        </w:rPr>
      </w:pPr>
      <w:hyperlink w:anchor="bookmark44" w:tooltip="Current Document" w:history="1">
        <w:r w:rsidR="00883365">
          <w:rPr>
            <w:rStyle w:val="a4"/>
            <w:smallCaps/>
            <w:color w:val="000000"/>
            <w:sz w:val="30"/>
            <w:szCs w:val="30"/>
          </w:rPr>
          <w:t>В</w:t>
        </w:r>
        <w:r w:rsidR="00883365">
          <w:rPr>
            <w:rStyle w:val="a4"/>
            <w:smallCaps/>
            <w:color w:val="000000"/>
          </w:rPr>
          <w:t>ыборка опроса</w:t>
        </w:r>
        <w:r w:rsidR="00883365">
          <w:rPr>
            <w:rStyle w:val="a4"/>
            <w:color w:val="000000"/>
            <w:sz w:val="24"/>
            <w:szCs w:val="24"/>
          </w:rPr>
          <w:tab/>
          <w:t>193</w:t>
        </w:r>
      </w:hyperlink>
    </w:p>
    <w:p w:rsidR="00883365" w:rsidRDefault="00654E30" w:rsidP="00883365">
      <w:pPr>
        <w:pStyle w:val="a5"/>
        <w:framePr w:w="9754" w:h="6418" w:hRule="exact" w:wrap="none" w:vAnchor="page" w:hAnchor="page" w:x="1470" w:y="1781"/>
        <w:tabs>
          <w:tab w:val="right" w:leader="dot" w:pos="9326"/>
        </w:tabs>
        <w:spacing w:line="240" w:lineRule="auto"/>
        <w:jc w:val="both"/>
        <w:rPr>
          <w:rFonts w:ascii="Arial Unicode MS" w:cs="Arial Unicode MS"/>
          <w:smallCaps w:val="0"/>
          <w:sz w:val="24"/>
          <w:szCs w:val="24"/>
        </w:rPr>
      </w:pPr>
      <w:hyperlink w:anchor="bookmark47" w:tooltip="Current Document" w:history="1">
        <w:r w:rsidR="00883365">
          <w:rPr>
            <w:rStyle w:val="a4"/>
            <w:smallCaps/>
            <w:color w:val="000000"/>
            <w:sz w:val="30"/>
            <w:szCs w:val="30"/>
          </w:rPr>
          <w:t>Р</w:t>
        </w:r>
        <w:r w:rsidR="00883365">
          <w:rPr>
            <w:rStyle w:val="a4"/>
            <w:smallCaps/>
            <w:color w:val="000000"/>
          </w:rPr>
          <w:t xml:space="preserve">езультаты удовлетворённости условиями осуществления образовательной </w:t>
        </w:r>
        <w:r w:rsidR="00883365">
          <w:rPr>
            <w:rStyle w:val="a4"/>
            <w:color w:val="000000"/>
          </w:rPr>
          <w:t xml:space="preserve">ДЕЯТЕЛЬНОСТИ </w:t>
        </w:r>
        <w:r w:rsidR="00883365">
          <w:rPr>
            <w:rStyle w:val="a4"/>
            <w:color w:val="000000"/>
          </w:rPr>
          <w:tab/>
        </w:r>
        <w:r w:rsidR="00883365">
          <w:rPr>
            <w:rStyle w:val="a4"/>
            <w:color w:val="000000"/>
            <w:sz w:val="24"/>
            <w:szCs w:val="24"/>
          </w:rPr>
          <w:t>216</w:t>
        </w:r>
      </w:hyperlink>
    </w:p>
    <w:p w:rsidR="00883365" w:rsidRDefault="00654E30" w:rsidP="00883365">
      <w:pPr>
        <w:pStyle w:val="30"/>
        <w:framePr w:w="9754" w:h="6418" w:hRule="exact" w:wrap="none" w:vAnchor="page" w:hAnchor="page" w:x="1470" w:y="1781"/>
        <w:spacing w:line="194" w:lineRule="auto"/>
        <w:jc w:val="both"/>
        <w:rPr>
          <w:rFonts w:ascii="Arial Unicode MS" w:cs="Arial Unicode MS"/>
          <w:sz w:val="24"/>
          <w:szCs w:val="24"/>
        </w:rPr>
      </w:pPr>
      <w:hyperlink w:anchor="bookmark49" w:tooltip="Current Document" w:history="1">
        <w:r w:rsidR="00883365">
          <w:rPr>
            <w:rStyle w:val="3"/>
            <w:smallCaps/>
            <w:color w:val="000000"/>
            <w:sz w:val="30"/>
            <w:szCs w:val="30"/>
          </w:rPr>
          <w:t>З</w:t>
        </w:r>
        <w:r w:rsidR="00883365">
          <w:rPr>
            <w:rStyle w:val="3"/>
            <w:smallCaps/>
            <w:color w:val="000000"/>
            <w:sz w:val="20"/>
            <w:szCs w:val="20"/>
          </w:rPr>
          <w:t>начения по каждому показателю</w:t>
        </w:r>
        <w:r w:rsidR="00883365">
          <w:rPr>
            <w:rStyle w:val="3"/>
            <w:smallCaps/>
            <w:color w:val="000000"/>
            <w:sz w:val="30"/>
            <w:szCs w:val="30"/>
          </w:rPr>
          <w:t xml:space="preserve">, </w:t>
        </w:r>
        <w:r w:rsidR="00883365">
          <w:rPr>
            <w:rStyle w:val="3"/>
            <w:smallCaps/>
            <w:color w:val="000000"/>
            <w:sz w:val="20"/>
            <w:szCs w:val="20"/>
          </w:rPr>
          <w:t>характеризующему общие критерии оценки</w:t>
        </w:r>
      </w:hyperlink>
    </w:p>
    <w:p w:rsidR="00883365" w:rsidRDefault="00654E30" w:rsidP="00883365">
      <w:pPr>
        <w:pStyle w:val="30"/>
        <w:framePr w:w="9754" w:h="6418" w:hRule="exact" w:wrap="none" w:vAnchor="page" w:hAnchor="page" w:x="1470" w:y="1781"/>
        <w:spacing w:line="240" w:lineRule="auto"/>
        <w:jc w:val="both"/>
        <w:rPr>
          <w:rFonts w:ascii="Arial Unicode MS" w:cs="Arial Unicode MS"/>
          <w:sz w:val="24"/>
          <w:szCs w:val="24"/>
        </w:rPr>
      </w:pPr>
      <w:hyperlink w:anchor="bookmark49" w:tooltip="Current Document" w:history="1">
        <w:r w:rsidR="00883365">
          <w:rPr>
            <w:rStyle w:val="3"/>
            <w:color w:val="000000"/>
          </w:rPr>
          <w:t>КАЧЕСТВА УСЛОВИЙ ОСУЩЕСТВЛЕНИЯ ОБРАЗОВАТЕЛЬНОЙ ДЕЯТЕЛЬНОСТИ ОРГАНИЗАЦИЯМИ</w:t>
        </w:r>
        <w:r w:rsidR="00883365">
          <w:rPr>
            <w:rStyle w:val="3"/>
            <w:color w:val="000000"/>
            <w:sz w:val="24"/>
            <w:szCs w:val="24"/>
          </w:rPr>
          <w:t>256</w:t>
        </w:r>
      </w:hyperlink>
    </w:p>
    <w:p w:rsidR="00883365" w:rsidRDefault="00883365" w:rsidP="00883365">
      <w:pPr>
        <w:pStyle w:val="a7"/>
        <w:framePr w:wrap="none" w:vAnchor="page" w:hAnchor="page" w:x="6471" w:y="16210"/>
        <w:rPr>
          <w:rFonts w:ascii="Arial Unicode MS" w:cs="Arial Unicode MS"/>
          <w:sz w:val="24"/>
          <w:szCs w:val="24"/>
        </w:rPr>
      </w:pPr>
      <w:r>
        <w:rPr>
          <w:rStyle w:val="a6"/>
          <w:color w:val="000000"/>
        </w:rPr>
        <w:t>2</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11"/>
        <w:framePr w:w="10262" w:h="1550" w:hRule="exact" w:wrap="none" w:vAnchor="page" w:hAnchor="page" w:x="1102" w:y="1096"/>
        <w:spacing w:after="0"/>
        <w:rPr>
          <w:rFonts w:ascii="Arial Unicode MS" w:cs="Arial Unicode MS"/>
          <w:b w:val="0"/>
          <w:bCs w:val="0"/>
          <w:sz w:val="24"/>
          <w:szCs w:val="24"/>
        </w:rPr>
      </w:pPr>
      <w:bookmarkStart w:id="1" w:name="bookmark3"/>
      <w:bookmarkStart w:id="2" w:name="bookmark2"/>
      <w:r>
        <w:rPr>
          <w:rStyle w:val="10"/>
          <w:b/>
          <w:bCs/>
          <w:color w:val="000000"/>
        </w:rPr>
        <w:lastRenderedPageBreak/>
        <w:t>ТЕРМИНЫ И ОПРЕДЕЛЕНИЯ</w:t>
      </w:r>
      <w:bookmarkEnd w:id="1"/>
      <w:bookmarkEnd w:id="2"/>
    </w:p>
    <w:p w:rsidR="00883365" w:rsidRDefault="00883365" w:rsidP="00883365">
      <w:pPr>
        <w:pStyle w:val="a3"/>
        <w:framePr w:w="10262" w:h="1550" w:hRule="exact" w:wrap="none" w:vAnchor="page" w:hAnchor="page" w:x="1102" w:y="1096"/>
        <w:ind w:left="400" w:firstLine="760"/>
        <w:jc w:val="both"/>
        <w:rPr>
          <w:rFonts w:ascii="Arial Unicode MS" w:cs="Arial Unicode MS"/>
        </w:rPr>
      </w:pPr>
      <w:r>
        <w:rPr>
          <w:rStyle w:val="1"/>
          <w:color w:val="000000"/>
        </w:rPr>
        <w:t>В настоящем отчете по разработке Программы сбора, обобщения и анализа информации о качестве условий осуществления образовательной деятельности образовательных организаций в Республике Дагестан применяют следующие термины с соответствующими определениями:</w:t>
      </w:r>
    </w:p>
    <w:tbl>
      <w:tblPr>
        <w:tblW w:w="0" w:type="auto"/>
        <w:tblLayout w:type="fixed"/>
        <w:tblCellMar>
          <w:left w:w="0" w:type="dxa"/>
          <w:right w:w="0" w:type="dxa"/>
        </w:tblCellMar>
        <w:tblLook w:val="0000" w:firstRow="0" w:lastRow="0" w:firstColumn="0" w:lastColumn="0" w:noHBand="0" w:noVBand="0"/>
      </w:tblPr>
      <w:tblGrid>
        <w:gridCol w:w="1944"/>
        <w:gridCol w:w="6542"/>
      </w:tblGrid>
      <w:tr w:rsidR="00883365" w:rsidTr="00B65C52">
        <w:trPr>
          <w:trHeight w:hRule="exact" w:val="2184"/>
        </w:trPr>
        <w:tc>
          <w:tcPr>
            <w:tcW w:w="1944" w:type="dxa"/>
            <w:tcBorders>
              <w:top w:val="nil"/>
              <w:left w:val="nil"/>
              <w:bottom w:val="nil"/>
              <w:right w:val="nil"/>
            </w:tcBorders>
          </w:tcPr>
          <w:p w:rsidR="00883365" w:rsidRDefault="00883365" w:rsidP="00B65C52">
            <w:pPr>
              <w:pStyle w:val="a9"/>
              <w:framePr w:w="8486" w:h="3581" w:wrap="none" w:vAnchor="page" w:hAnchor="page" w:x="2312" w:y="3194"/>
              <w:rPr>
                <w:rFonts w:ascii="Arial Unicode MS" w:cs="Arial Unicode MS"/>
                <w:sz w:val="24"/>
                <w:szCs w:val="24"/>
              </w:rPr>
            </w:pPr>
            <w:r>
              <w:rPr>
                <w:rStyle w:val="a8"/>
                <w:color w:val="000000"/>
                <w:sz w:val="24"/>
                <w:szCs w:val="24"/>
              </w:rPr>
              <w:t>Респондент Получатели образовательных услуг Онлайн-анкета</w:t>
            </w:r>
          </w:p>
        </w:tc>
        <w:tc>
          <w:tcPr>
            <w:tcW w:w="6542" w:type="dxa"/>
            <w:tcBorders>
              <w:top w:val="nil"/>
              <w:left w:val="nil"/>
              <w:bottom w:val="nil"/>
              <w:right w:val="nil"/>
            </w:tcBorders>
          </w:tcPr>
          <w:p w:rsidR="00883365" w:rsidRDefault="00883365" w:rsidP="00B65C52">
            <w:pPr>
              <w:pStyle w:val="a9"/>
              <w:framePr w:w="8486" w:h="3581" w:wrap="none" w:vAnchor="page" w:hAnchor="page" w:x="2312" w:y="3194"/>
              <w:numPr>
                <w:ilvl w:val="0"/>
                <w:numId w:val="1"/>
              </w:numPr>
              <w:tabs>
                <w:tab w:val="left" w:pos="514"/>
              </w:tabs>
              <w:ind w:firstLine="140"/>
              <w:jc w:val="both"/>
              <w:rPr>
                <w:sz w:val="24"/>
                <w:szCs w:val="24"/>
              </w:rPr>
            </w:pPr>
            <w:r>
              <w:rPr>
                <w:rStyle w:val="a8"/>
                <w:color w:val="000000"/>
                <w:sz w:val="24"/>
                <w:szCs w:val="24"/>
              </w:rPr>
              <w:t>лицо, принявшее участие в онлайн-анкетировании</w:t>
            </w:r>
          </w:p>
          <w:p w:rsidR="00883365" w:rsidRDefault="00883365" w:rsidP="00B65C52">
            <w:pPr>
              <w:pStyle w:val="a9"/>
              <w:framePr w:w="8486" w:h="3581" w:wrap="none" w:vAnchor="page" w:hAnchor="page" w:x="2312" w:y="3194"/>
              <w:numPr>
                <w:ilvl w:val="0"/>
                <w:numId w:val="1"/>
              </w:numPr>
              <w:tabs>
                <w:tab w:val="left" w:pos="514"/>
                <w:tab w:val="left" w:pos="2626"/>
                <w:tab w:val="left" w:pos="4681"/>
              </w:tabs>
              <w:ind w:firstLine="140"/>
              <w:jc w:val="both"/>
              <w:rPr>
                <w:sz w:val="24"/>
                <w:szCs w:val="24"/>
              </w:rPr>
            </w:pPr>
            <w:r>
              <w:rPr>
                <w:rStyle w:val="a8"/>
                <w:color w:val="000000"/>
                <w:sz w:val="24"/>
                <w:szCs w:val="24"/>
              </w:rPr>
              <w:t>обучающиеся</w:t>
            </w:r>
            <w:r>
              <w:rPr>
                <w:rStyle w:val="a8"/>
                <w:color w:val="000000"/>
                <w:sz w:val="24"/>
                <w:szCs w:val="24"/>
              </w:rPr>
              <w:tab/>
            </w:r>
            <w:proofErr w:type="gramStart"/>
            <w:r>
              <w:rPr>
                <w:rStyle w:val="a8"/>
                <w:color w:val="000000"/>
                <w:sz w:val="24"/>
                <w:szCs w:val="24"/>
              </w:rPr>
              <w:t>организаций,</w:t>
            </w:r>
            <w:r>
              <w:rPr>
                <w:rStyle w:val="a8"/>
                <w:color w:val="000000"/>
                <w:sz w:val="24"/>
                <w:szCs w:val="24"/>
              </w:rPr>
              <w:tab/>
            </w:r>
            <w:proofErr w:type="gramEnd"/>
            <w:r>
              <w:rPr>
                <w:rStyle w:val="a8"/>
                <w:color w:val="000000"/>
                <w:sz w:val="24"/>
                <w:szCs w:val="24"/>
              </w:rPr>
              <w:t>осуществляющих</w:t>
            </w:r>
          </w:p>
          <w:p w:rsidR="00883365" w:rsidRDefault="00883365" w:rsidP="00B65C52">
            <w:pPr>
              <w:pStyle w:val="a9"/>
              <w:framePr w:w="8486" w:h="3581" w:wrap="none" w:vAnchor="page" w:hAnchor="page" w:x="2312" w:y="3194"/>
              <w:ind w:left="540"/>
              <w:jc w:val="both"/>
              <w:rPr>
                <w:rFonts w:ascii="Arial Unicode MS" w:cs="Arial Unicode MS"/>
                <w:sz w:val="24"/>
                <w:szCs w:val="24"/>
              </w:rPr>
            </w:pPr>
            <w:r>
              <w:rPr>
                <w:rStyle w:val="a8"/>
                <w:color w:val="000000"/>
                <w:sz w:val="24"/>
                <w:szCs w:val="24"/>
              </w:rPr>
              <w:t>образовательную деятельность, и их родители (законные представители)</w:t>
            </w:r>
          </w:p>
          <w:p w:rsidR="00883365" w:rsidRDefault="00883365" w:rsidP="00B65C52">
            <w:pPr>
              <w:pStyle w:val="a9"/>
              <w:framePr w:w="8486" w:h="3581" w:wrap="none" w:vAnchor="page" w:hAnchor="page" w:x="2312" w:y="3194"/>
              <w:numPr>
                <w:ilvl w:val="0"/>
                <w:numId w:val="1"/>
              </w:numPr>
              <w:tabs>
                <w:tab w:val="left" w:pos="514"/>
              </w:tabs>
              <w:ind w:left="540" w:hanging="400"/>
              <w:jc w:val="both"/>
              <w:rPr>
                <w:sz w:val="24"/>
                <w:szCs w:val="24"/>
              </w:rPr>
            </w:pPr>
            <w:r>
              <w:rPr>
                <w:rStyle w:val="a8"/>
                <w:color w:val="000000"/>
                <w:sz w:val="24"/>
                <w:szCs w:val="24"/>
              </w:rPr>
              <w:t>интерактивная анкета, размещенная на согласованном с Заказчиком адресе 1Ж1. в сети «Интернет» и заполняемая с компьютера или мобильного устройства в режиме онлайн</w:t>
            </w:r>
          </w:p>
        </w:tc>
      </w:tr>
      <w:tr w:rsidR="00883365" w:rsidTr="00B65C52">
        <w:trPr>
          <w:trHeight w:hRule="exact" w:val="1397"/>
        </w:trPr>
        <w:tc>
          <w:tcPr>
            <w:tcW w:w="1944" w:type="dxa"/>
            <w:tcBorders>
              <w:top w:val="nil"/>
              <w:left w:val="nil"/>
              <w:bottom w:val="nil"/>
              <w:right w:val="nil"/>
            </w:tcBorders>
          </w:tcPr>
          <w:p w:rsidR="00883365" w:rsidRDefault="00883365" w:rsidP="00B65C52">
            <w:pPr>
              <w:pStyle w:val="a9"/>
              <w:framePr w:w="8486" w:h="3581" w:wrap="none" w:vAnchor="page" w:hAnchor="page" w:x="2312" w:y="3194"/>
              <w:rPr>
                <w:rFonts w:ascii="Arial Unicode MS" w:cs="Arial Unicode MS"/>
                <w:sz w:val="24"/>
                <w:szCs w:val="24"/>
              </w:rPr>
            </w:pPr>
            <w:r>
              <w:rPr>
                <w:rStyle w:val="a8"/>
                <w:color w:val="000000"/>
                <w:sz w:val="24"/>
                <w:szCs w:val="24"/>
              </w:rPr>
              <w:t>Электронная платформа</w:t>
            </w:r>
          </w:p>
        </w:tc>
        <w:tc>
          <w:tcPr>
            <w:tcW w:w="6542" w:type="dxa"/>
            <w:tcBorders>
              <w:top w:val="nil"/>
              <w:left w:val="nil"/>
              <w:bottom w:val="nil"/>
              <w:right w:val="nil"/>
            </w:tcBorders>
            <w:vAlign w:val="bottom"/>
          </w:tcPr>
          <w:p w:rsidR="00883365" w:rsidRDefault="00883365" w:rsidP="00B65C52">
            <w:pPr>
              <w:pStyle w:val="a9"/>
              <w:framePr w:w="8486" w:h="3581" w:wrap="none" w:vAnchor="page" w:hAnchor="page" w:x="2312" w:y="3194"/>
              <w:ind w:left="540" w:hanging="400"/>
              <w:jc w:val="both"/>
              <w:rPr>
                <w:rFonts w:ascii="Arial Unicode MS" w:cs="Arial Unicode MS"/>
                <w:sz w:val="24"/>
                <w:szCs w:val="24"/>
              </w:rPr>
            </w:pPr>
            <w:r>
              <w:rPr>
                <w:rStyle w:val="a8"/>
                <w:rFonts w:ascii="Arial" w:hAnsi="Arial" w:cs="Arial"/>
                <w:color w:val="000000"/>
                <w:sz w:val="24"/>
                <w:szCs w:val="24"/>
              </w:rPr>
              <w:t xml:space="preserve">- </w:t>
            </w:r>
            <w:r>
              <w:rPr>
                <w:rStyle w:val="a8"/>
                <w:color w:val="000000"/>
                <w:sz w:val="24"/>
                <w:szCs w:val="24"/>
              </w:rPr>
              <w:t>Информационная система НОК УООД, используемая Исполнителем для сбора и обобщения информации о качестве условий осуществления образовательной деятельности образовательных организаций в Республики Дагестан</w:t>
            </w:r>
          </w:p>
        </w:tc>
      </w:tr>
    </w:tbl>
    <w:p w:rsidR="00883365" w:rsidRDefault="00883365" w:rsidP="00883365">
      <w:pPr>
        <w:pStyle w:val="ab"/>
        <w:framePr w:wrap="none" w:vAnchor="page" w:hAnchor="page" w:x="4208" w:y="6995"/>
        <w:rPr>
          <w:rFonts w:ascii="Arial Unicode MS" w:cs="Arial Unicode MS"/>
          <w:b w:val="0"/>
          <w:bCs w:val="0"/>
        </w:rPr>
      </w:pPr>
      <w:r>
        <w:rPr>
          <w:rStyle w:val="aa"/>
          <w:b/>
          <w:bCs/>
          <w:color w:val="000000"/>
        </w:rPr>
        <w:t>УСЛОВНЫЕ ОБОЗНАЧЕНИЯ И СОКРАЩЕНИЯ</w:t>
      </w:r>
    </w:p>
    <w:tbl>
      <w:tblPr>
        <w:tblW w:w="0" w:type="auto"/>
        <w:tblLayout w:type="fixed"/>
        <w:tblCellMar>
          <w:left w:w="0" w:type="dxa"/>
          <w:right w:w="0" w:type="dxa"/>
        </w:tblCellMar>
        <w:tblLook w:val="0000" w:firstRow="0" w:lastRow="0" w:firstColumn="0" w:lastColumn="0" w:noHBand="0" w:noVBand="0"/>
      </w:tblPr>
      <w:tblGrid>
        <w:gridCol w:w="2669"/>
        <w:gridCol w:w="7075"/>
      </w:tblGrid>
      <w:tr w:rsidR="00883365" w:rsidTr="00B65C52">
        <w:trPr>
          <w:trHeight w:hRule="exact" w:val="413"/>
        </w:trPr>
        <w:tc>
          <w:tcPr>
            <w:tcW w:w="2669" w:type="dxa"/>
            <w:tcBorders>
              <w:top w:val="nil"/>
              <w:left w:val="nil"/>
              <w:bottom w:val="nil"/>
              <w:right w:val="nil"/>
            </w:tcBorders>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ДО</w:t>
            </w:r>
          </w:p>
        </w:tc>
        <w:tc>
          <w:tcPr>
            <w:tcW w:w="7075" w:type="dxa"/>
            <w:tcBorders>
              <w:top w:val="nil"/>
              <w:left w:val="nil"/>
              <w:bottom w:val="nil"/>
              <w:right w:val="nil"/>
            </w:tcBorders>
          </w:tcPr>
          <w:p w:rsidR="00883365" w:rsidRDefault="00883365" w:rsidP="00B65C52">
            <w:pPr>
              <w:pStyle w:val="a9"/>
              <w:framePr w:w="9744" w:h="3317" w:wrap="none" w:vAnchor="page" w:hAnchor="page" w:x="1506" w:y="7879"/>
              <w:ind w:firstLine="600"/>
              <w:rPr>
                <w:rFonts w:ascii="Arial Unicode MS" w:cs="Arial Unicode MS"/>
                <w:sz w:val="24"/>
                <w:szCs w:val="24"/>
              </w:rPr>
            </w:pPr>
            <w:r>
              <w:rPr>
                <w:rStyle w:val="a8"/>
                <w:color w:val="000000"/>
                <w:sz w:val="24"/>
                <w:szCs w:val="24"/>
              </w:rPr>
              <w:t>- дошкольное образование</w:t>
            </w:r>
          </w:p>
        </w:tc>
      </w:tr>
      <w:tr w:rsidR="00883365" w:rsidTr="00B65C52">
        <w:trPr>
          <w:trHeight w:hRule="exact" w:val="547"/>
        </w:trPr>
        <w:tc>
          <w:tcPr>
            <w:tcW w:w="2669" w:type="dxa"/>
            <w:tcBorders>
              <w:top w:val="nil"/>
              <w:left w:val="nil"/>
              <w:bottom w:val="nil"/>
              <w:right w:val="nil"/>
            </w:tcBorders>
            <w:vAlign w:val="center"/>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ДОД</w:t>
            </w:r>
          </w:p>
        </w:tc>
        <w:tc>
          <w:tcPr>
            <w:tcW w:w="7075" w:type="dxa"/>
            <w:tcBorders>
              <w:top w:val="nil"/>
              <w:left w:val="nil"/>
              <w:bottom w:val="nil"/>
              <w:right w:val="nil"/>
            </w:tcBorders>
            <w:vAlign w:val="center"/>
          </w:tcPr>
          <w:p w:rsidR="00883365" w:rsidRDefault="00883365" w:rsidP="00B65C52">
            <w:pPr>
              <w:pStyle w:val="a9"/>
              <w:framePr w:w="9744" w:h="3317" w:wrap="none" w:vAnchor="page" w:hAnchor="page" w:x="1506" w:y="7879"/>
              <w:ind w:firstLine="600"/>
              <w:rPr>
                <w:rFonts w:ascii="Arial Unicode MS" w:cs="Arial Unicode MS"/>
                <w:sz w:val="24"/>
                <w:szCs w:val="24"/>
              </w:rPr>
            </w:pPr>
            <w:r>
              <w:rPr>
                <w:rStyle w:val="a8"/>
                <w:color w:val="000000"/>
                <w:sz w:val="24"/>
                <w:szCs w:val="24"/>
              </w:rPr>
              <w:t>- дополнительное образование детей</w:t>
            </w:r>
          </w:p>
        </w:tc>
      </w:tr>
      <w:tr w:rsidR="00883365" w:rsidTr="00B65C52">
        <w:trPr>
          <w:trHeight w:hRule="exact" w:val="557"/>
        </w:trPr>
        <w:tc>
          <w:tcPr>
            <w:tcW w:w="2669" w:type="dxa"/>
            <w:tcBorders>
              <w:top w:val="nil"/>
              <w:left w:val="nil"/>
              <w:bottom w:val="nil"/>
              <w:right w:val="nil"/>
            </w:tcBorders>
            <w:vAlign w:val="center"/>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ОО</w:t>
            </w:r>
          </w:p>
        </w:tc>
        <w:tc>
          <w:tcPr>
            <w:tcW w:w="7075" w:type="dxa"/>
            <w:tcBorders>
              <w:top w:val="nil"/>
              <w:left w:val="nil"/>
              <w:bottom w:val="nil"/>
              <w:right w:val="nil"/>
            </w:tcBorders>
            <w:vAlign w:val="center"/>
          </w:tcPr>
          <w:p w:rsidR="00883365" w:rsidRDefault="00883365" w:rsidP="00B65C52">
            <w:pPr>
              <w:pStyle w:val="a9"/>
              <w:framePr w:w="9744" w:h="3317" w:wrap="none" w:vAnchor="page" w:hAnchor="page" w:x="1506" w:y="7879"/>
              <w:ind w:firstLine="600"/>
              <w:rPr>
                <w:rFonts w:ascii="Arial Unicode MS" w:cs="Arial Unicode MS"/>
                <w:sz w:val="24"/>
                <w:szCs w:val="24"/>
              </w:rPr>
            </w:pPr>
            <w:r>
              <w:rPr>
                <w:rStyle w:val="a8"/>
                <w:color w:val="000000"/>
                <w:sz w:val="24"/>
                <w:szCs w:val="24"/>
              </w:rPr>
              <w:t>- общее образование</w:t>
            </w:r>
          </w:p>
        </w:tc>
      </w:tr>
      <w:tr w:rsidR="00883365" w:rsidTr="00B65C52">
        <w:trPr>
          <w:trHeight w:hRule="exact" w:val="566"/>
        </w:trPr>
        <w:tc>
          <w:tcPr>
            <w:tcW w:w="2669" w:type="dxa"/>
            <w:tcBorders>
              <w:top w:val="nil"/>
              <w:left w:val="nil"/>
              <w:bottom w:val="nil"/>
              <w:right w:val="nil"/>
            </w:tcBorders>
            <w:vAlign w:val="center"/>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СПО</w:t>
            </w:r>
          </w:p>
        </w:tc>
        <w:tc>
          <w:tcPr>
            <w:tcW w:w="7075" w:type="dxa"/>
            <w:tcBorders>
              <w:top w:val="nil"/>
              <w:left w:val="nil"/>
              <w:bottom w:val="nil"/>
              <w:right w:val="nil"/>
            </w:tcBorders>
            <w:vAlign w:val="center"/>
          </w:tcPr>
          <w:p w:rsidR="00883365" w:rsidRDefault="00883365" w:rsidP="00B65C52">
            <w:pPr>
              <w:pStyle w:val="a9"/>
              <w:framePr w:w="9744" w:h="3317" w:wrap="none" w:vAnchor="page" w:hAnchor="page" w:x="1506" w:y="7879"/>
              <w:ind w:firstLine="600"/>
              <w:rPr>
                <w:rFonts w:ascii="Arial Unicode MS" w:cs="Arial Unicode MS"/>
                <w:sz w:val="24"/>
                <w:szCs w:val="24"/>
              </w:rPr>
            </w:pPr>
            <w:r>
              <w:rPr>
                <w:rStyle w:val="a8"/>
                <w:color w:val="000000"/>
                <w:sz w:val="24"/>
                <w:szCs w:val="24"/>
              </w:rPr>
              <w:t>- среднее профессиональное образование</w:t>
            </w:r>
          </w:p>
        </w:tc>
      </w:tr>
      <w:tr w:rsidR="00883365" w:rsidTr="00B65C52">
        <w:trPr>
          <w:trHeight w:hRule="exact" w:val="840"/>
        </w:trPr>
        <w:tc>
          <w:tcPr>
            <w:tcW w:w="2669" w:type="dxa"/>
            <w:tcBorders>
              <w:top w:val="nil"/>
              <w:left w:val="nil"/>
              <w:bottom w:val="nil"/>
              <w:right w:val="nil"/>
            </w:tcBorders>
            <w:vAlign w:val="center"/>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НОКО, независимая оценка</w:t>
            </w:r>
          </w:p>
        </w:tc>
        <w:tc>
          <w:tcPr>
            <w:tcW w:w="7075" w:type="dxa"/>
            <w:tcBorders>
              <w:top w:val="nil"/>
              <w:left w:val="nil"/>
              <w:bottom w:val="nil"/>
              <w:right w:val="nil"/>
            </w:tcBorders>
            <w:vAlign w:val="center"/>
          </w:tcPr>
          <w:p w:rsidR="00883365" w:rsidRDefault="00883365" w:rsidP="00B65C52">
            <w:pPr>
              <w:pStyle w:val="a9"/>
              <w:framePr w:w="9744" w:h="3317" w:wrap="none" w:vAnchor="page" w:hAnchor="page" w:x="1506" w:y="7879"/>
              <w:ind w:left="600" w:hanging="380"/>
              <w:rPr>
                <w:rFonts w:ascii="Arial Unicode MS" w:cs="Arial Unicode MS"/>
                <w:sz w:val="24"/>
                <w:szCs w:val="24"/>
              </w:rPr>
            </w:pPr>
            <w:r>
              <w:rPr>
                <w:rStyle w:val="a8"/>
                <w:color w:val="000000"/>
                <w:sz w:val="24"/>
                <w:szCs w:val="24"/>
              </w:rPr>
              <w:t>- независимая оценка качества условий осуществления образовательной деятельности организациями</w:t>
            </w:r>
          </w:p>
        </w:tc>
      </w:tr>
      <w:tr w:rsidR="00883365" w:rsidTr="00B65C52">
        <w:trPr>
          <w:trHeight w:hRule="exact" w:val="394"/>
        </w:trPr>
        <w:tc>
          <w:tcPr>
            <w:tcW w:w="2669" w:type="dxa"/>
            <w:tcBorders>
              <w:top w:val="nil"/>
              <w:left w:val="nil"/>
              <w:bottom w:val="nil"/>
              <w:right w:val="nil"/>
            </w:tcBorders>
            <w:vAlign w:val="bottom"/>
          </w:tcPr>
          <w:p w:rsidR="00883365" w:rsidRDefault="00883365" w:rsidP="00B65C52">
            <w:pPr>
              <w:pStyle w:val="a9"/>
              <w:framePr w:w="9744" w:h="3317" w:wrap="none" w:vAnchor="page" w:hAnchor="page" w:x="1506" w:y="7879"/>
              <w:ind w:firstLine="440"/>
              <w:rPr>
                <w:rFonts w:ascii="Arial Unicode MS" w:cs="Arial Unicode MS"/>
                <w:sz w:val="24"/>
                <w:szCs w:val="24"/>
              </w:rPr>
            </w:pPr>
            <w:r>
              <w:rPr>
                <w:rStyle w:val="a8"/>
                <w:color w:val="000000"/>
                <w:sz w:val="24"/>
                <w:szCs w:val="24"/>
              </w:rPr>
              <w:t>ОВЗ</w:t>
            </w:r>
          </w:p>
        </w:tc>
        <w:tc>
          <w:tcPr>
            <w:tcW w:w="7075" w:type="dxa"/>
            <w:tcBorders>
              <w:top w:val="nil"/>
              <w:left w:val="nil"/>
              <w:bottom w:val="nil"/>
              <w:right w:val="nil"/>
            </w:tcBorders>
            <w:vAlign w:val="bottom"/>
          </w:tcPr>
          <w:p w:rsidR="00883365" w:rsidRDefault="00883365" w:rsidP="00B65C52">
            <w:pPr>
              <w:pStyle w:val="a9"/>
              <w:framePr w:w="9744" w:h="3317" w:wrap="none" w:vAnchor="page" w:hAnchor="page" w:x="1506" w:y="7879"/>
              <w:ind w:firstLine="600"/>
              <w:rPr>
                <w:rFonts w:ascii="Arial Unicode MS" w:cs="Arial Unicode MS"/>
                <w:sz w:val="24"/>
                <w:szCs w:val="24"/>
              </w:rPr>
            </w:pPr>
            <w:r>
              <w:rPr>
                <w:rStyle w:val="a8"/>
                <w:color w:val="000000"/>
                <w:sz w:val="24"/>
                <w:szCs w:val="24"/>
              </w:rPr>
              <w:t>- ограниченные возможности здоровья</w:t>
            </w:r>
          </w:p>
        </w:tc>
      </w:tr>
    </w:tbl>
    <w:p w:rsidR="00883365" w:rsidRDefault="00883365" w:rsidP="00883365">
      <w:pPr>
        <w:pStyle w:val="a7"/>
        <w:framePr w:wrap="none" w:vAnchor="page" w:hAnchor="page" w:x="6502" w:y="16168"/>
        <w:rPr>
          <w:rFonts w:ascii="Arial Unicode MS" w:cs="Arial Unicode MS"/>
          <w:sz w:val="24"/>
          <w:szCs w:val="24"/>
        </w:rPr>
      </w:pPr>
      <w:r>
        <w:rPr>
          <w:rStyle w:val="a6"/>
          <w:color w:val="000000"/>
        </w:rPr>
        <w:t>3</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11"/>
        <w:framePr w:w="10262" w:h="6518" w:hRule="exact" w:wrap="none" w:vAnchor="page" w:hAnchor="page" w:x="1102" w:y="995"/>
        <w:spacing w:after="0"/>
        <w:rPr>
          <w:rFonts w:ascii="Arial Unicode MS" w:cs="Arial Unicode MS"/>
          <w:b w:val="0"/>
          <w:bCs w:val="0"/>
          <w:sz w:val="24"/>
          <w:szCs w:val="24"/>
        </w:rPr>
      </w:pPr>
      <w:bookmarkStart w:id="3" w:name="bookmark6"/>
      <w:bookmarkStart w:id="4" w:name="bookmark5"/>
      <w:r>
        <w:rPr>
          <w:rStyle w:val="10"/>
          <w:b/>
          <w:bCs/>
          <w:color w:val="000000"/>
        </w:rPr>
        <w:lastRenderedPageBreak/>
        <w:t>ВВЕДЕНИЕ</w:t>
      </w:r>
      <w:bookmarkEnd w:id="3"/>
      <w:bookmarkEnd w:id="4"/>
    </w:p>
    <w:p w:rsidR="00883365" w:rsidRDefault="00883365" w:rsidP="00883365">
      <w:pPr>
        <w:pStyle w:val="a3"/>
        <w:framePr w:w="10262" w:h="6518" w:hRule="exact" w:wrap="none" w:vAnchor="page" w:hAnchor="page" w:x="1102" w:y="995"/>
        <w:ind w:firstLine="720"/>
        <w:jc w:val="both"/>
        <w:rPr>
          <w:rFonts w:ascii="Arial Unicode MS" w:cs="Arial Unicode MS"/>
        </w:rPr>
      </w:pPr>
      <w:r>
        <w:rPr>
          <w:rStyle w:val="1"/>
          <w:color w:val="000000"/>
        </w:rPr>
        <w:t>В современных условиях независимая оценка качества условий осуществления образовательной деятельности (далее - НОКОУ) является одной из форм общественного контроля и осуществляется с целью информирования участников образовательных отношений (в первую очередь потребителей услуг) о качестве условий предоставления образовательных услуг, которое обеспечивает образовательная организация.</w:t>
      </w:r>
    </w:p>
    <w:p w:rsidR="00883365" w:rsidRDefault="00883365" w:rsidP="00883365">
      <w:pPr>
        <w:pStyle w:val="a3"/>
        <w:framePr w:w="10262" w:h="6518" w:hRule="exact" w:wrap="none" w:vAnchor="page" w:hAnchor="page" w:x="1102" w:y="995"/>
        <w:ind w:firstLine="720"/>
        <w:jc w:val="both"/>
        <w:rPr>
          <w:rFonts w:ascii="Arial Unicode MS" w:cs="Arial Unicode MS"/>
        </w:rPr>
      </w:pPr>
      <w:r>
        <w:rPr>
          <w:rStyle w:val="1"/>
          <w:color w:val="000000"/>
        </w:rPr>
        <w:t>НОК направлена на получение сведений об образовательной деятельности организаций, о качестве условий оказываемых обучающимся услуг при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и улучшения информированности потребителей о качестве условий работы образовательной организации.</w:t>
      </w:r>
    </w:p>
    <w:p w:rsidR="00883365" w:rsidRDefault="00883365" w:rsidP="00883365">
      <w:pPr>
        <w:pStyle w:val="a3"/>
        <w:framePr w:w="10262" w:h="6518" w:hRule="exact" w:wrap="none" w:vAnchor="page" w:hAnchor="page" w:x="1102" w:y="995"/>
        <w:ind w:firstLine="720"/>
        <w:jc w:val="both"/>
        <w:rPr>
          <w:rFonts w:ascii="Arial Unicode MS" w:cs="Arial Unicode MS"/>
        </w:rPr>
      </w:pPr>
      <w:r>
        <w:rPr>
          <w:rStyle w:val="1"/>
          <w:color w:val="000000"/>
        </w:rPr>
        <w:t>До 2017 года включительно подходы к оценке качества ориентировались прежде всего на такое понятие, как «качество образования». С 2017 года законодательством РФ в рамках оценки качества образования предусмотрена оценка как результатов образовательной деятельности, так и тех условий, в которых эта деятельность осуществляется. Независимая оценка качества образования включает в себя: независимую оценку качества подготовки обучающихся и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883365" w:rsidRDefault="00883365" w:rsidP="00883365">
      <w:pPr>
        <w:pStyle w:val="a3"/>
        <w:framePr w:w="10262" w:h="6518" w:hRule="exact" w:wrap="none" w:vAnchor="page" w:hAnchor="page" w:x="1102" w:y="995"/>
        <w:ind w:firstLine="720"/>
        <w:jc w:val="both"/>
        <w:rPr>
          <w:rFonts w:ascii="Arial Unicode MS" w:cs="Arial Unicode MS"/>
        </w:rPr>
      </w:pPr>
      <w:r>
        <w:rPr>
          <w:rStyle w:val="1"/>
          <w:color w:val="000000"/>
        </w:rPr>
        <w:t>Новая система оценки, в рамках которой применяется 5 критериев и 15 показателей, позволяет применять единые критерии для образовательных организаций, осуществляющих обучение по образовательным программам различных уровней и видов. Результаты оценки также сопоставимы с аналогичными результатами в других отраслях социальной сферы - культура, социальная защита населения и социально-медицинская экспертиза, медицина.</w:t>
      </w:r>
    </w:p>
    <w:p w:rsidR="00883365" w:rsidRDefault="00883365" w:rsidP="00883365">
      <w:pPr>
        <w:pStyle w:val="a7"/>
        <w:framePr w:wrap="none" w:vAnchor="page" w:hAnchor="page" w:x="6378" w:y="15458"/>
        <w:jc w:val="both"/>
        <w:rPr>
          <w:rFonts w:ascii="Arial Unicode MS" w:cs="Arial Unicode MS"/>
          <w:sz w:val="24"/>
          <w:szCs w:val="24"/>
        </w:rPr>
      </w:pPr>
      <w:r>
        <w:rPr>
          <w:rStyle w:val="a6"/>
          <w:color w:val="000000"/>
        </w:rPr>
        <w:t>1</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11"/>
        <w:framePr w:w="10267" w:h="13992" w:hRule="exact" w:wrap="none" w:vAnchor="page" w:hAnchor="page" w:x="1102" w:y="1005"/>
        <w:spacing w:after="0" w:line="230" w:lineRule="auto"/>
        <w:rPr>
          <w:rFonts w:ascii="Arial Unicode MS" w:cs="Arial Unicode MS"/>
          <w:b w:val="0"/>
          <w:bCs w:val="0"/>
          <w:sz w:val="24"/>
          <w:szCs w:val="24"/>
        </w:rPr>
      </w:pPr>
      <w:bookmarkStart w:id="5" w:name="bookmark10"/>
      <w:bookmarkStart w:id="6" w:name="bookmark8"/>
      <w:bookmarkStart w:id="7" w:name="bookmark9"/>
      <w:r>
        <w:rPr>
          <w:rStyle w:val="10"/>
          <w:b/>
          <w:bCs/>
          <w:color w:val="2A424D"/>
        </w:rPr>
        <w:lastRenderedPageBreak/>
        <w:t>МЕТОДОЛОГИЯ ПРОВЕДЕНИЯ НОК</w:t>
      </w:r>
      <w:bookmarkEnd w:id="5"/>
      <w:bookmarkEnd w:id="6"/>
      <w:bookmarkEnd w:id="7"/>
    </w:p>
    <w:p w:rsidR="00883365" w:rsidRDefault="00883365" w:rsidP="00883365">
      <w:pPr>
        <w:pStyle w:val="22"/>
        <w:framePr w:w="10267" w:h="13992" w:hRule="exact" w:wrap="none" w:vAnchor="page" w:hAnchor="page" w:x="1102" w:y="1005"/>
        <w:spacing w:after="220" w:line="230" w:lineRule="auto"/>
        <w:rPr>
          <w:rFonts w:ascii="Arial Unicode MS" w:cs="Arial Unicode MS"/>
          <w:b w:val="0"/>
          <w:bCs w:val="0"/>
          <w:i w:val="0"/>
          <w:iCs w:val="0"/>
          <w:color w:val="auto"/>
          <w:sz w:val="24"/>
          <w:szCs w:val="24"/>
        </w:rPr>
      </w:pPr>
      <w:bookmarkStart w:id="8" w:name="bookmark12"/>
      <w:r>
        <w:rPr>
          <w:rStyle w:val="21"/>
          <w:b/>
          <w:bCs/>
          <w:i/>
          <w:iCs/>
        </w:rPr>
        <w:t>Нормативно-правовая база НОК</w:t>
      </w:r>
      <w:bookmarkEnd w:id="8"/>
    </w:p>
    <w:p w:rsidR="00883365" w:rsidRDefault="00883365" w:rsidP="00883365">
      <w:pPr>
        <w:pStyle w:val="a3"/>
        <w:framePr w:w="10267" w:h="13992" w:hRule="exact" w:wrap="none" w:vAnchor="page" w:hAnchor="page" w:x="1102" w:y="1005"/>
        <w:ind w:firstLine="720"/>
        <w:jc w:val="both"/>
        <w:rPr>
          <w:rFonts w:ascii="Arial Unicode MS" w:cs="Arial Unicode MS"/>
        </w:rPr>
      </w:pPr>
      <w:r>
        <w:rPr>
          <w:rStyle w:val="1"/>
          <w:color w:val="000000"/>
        </w:rPr>
        <w:t>Сбор и обобщение информации о качестве условий осуществления образовательной деятельности организациями, осуществляющими образовательную деятельность, в 2023 году, осуществляется в соответствии с:</w:t>
      </w:r>
    </w:p>
    <w:p w:rsidR="00883365" w:rsidRDefault="00883365" w:rsidP="00883365">
      <w:pPr>
        <w:pStyle w:val="a3"/>
        <w:framePr w:w="10267" w:h="13992" w:hRule="exact" w:wrap="none" w:vAnchor="page" w:hAnchor="page" w:x="1102" w:y="1005"/>
        <w:ind w:firstLine="720"/>
        <w:jc w:val="both"/>
        <w:rPr>
          <w:rFonts w:ascii="Arial Unicode MS" w:cs="Arial Unicode MS"/>
        </w:rPr>
      </w:pPr>
      <w:r>
        <w:rPr>
          <w:rStyle w:val="1"/>
          <w:color w:val="000000"/>
        </w:rPr>
        <w:t>Исполнитель обязан оказать услуги в соответствии с требованиями действующего законодательства Российской Федерации, в том числе:</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Федеральный закон от 29 декабря 2012 г. № 273-ФЗ «Об образовании в Российской Федерации»;</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 xml:space="preserve">Федеральный закон от 05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w:t>
      </w:r>
      <w:proofErr w:type="spellStart"/>
      <w:r>
        <w:rPr>
          <w:rStyle w:val="1"/>
          <w:color w:val="000000"/>
        </w:rPr>
        <w:t>медико</w:t>
      </w:r>
      <w:r>
        <w:rPr>
          <w:rStyle w:val="1"/>
          <w:color w:val="000000"/>
        </w:rPr>
        <w:softHyphen/>
        <w:t>социальной</w:t>
      </w:r>
      <w:proofErr w:type="spellEnd"/>
      <w:r>
        <w:rPr>
          <w:rStyle w:val="1"/>
          <w:color w:val="000000"/>
        </w:rPr>
        <w:t xml:space="preserve"> экспертизы»;</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83365" w:rsidRDefault="00883365" w:rsidP="00883365">
      <w:pPr>
        <w:pStyle w:val="a3"/>
        <w:framePr w:w="10267" w:h="13992" w:hRule="exact" w:wrap="none" w:vAnchor="page" w:hAnchor="page" w:x="1102" w:y="1005"/>
        <w:numPr>
          <w:ilvl w:val="0"/>
          <w:numId w:val="2"/>
        </w:numPr>
        <w:tabs>
          <w:tab w:val="left" w:pos="2198"/>
        </w:tabs>
        <w:ind w:firstLine="720"/>
        <w:jc w:val="both"/>
      </w:pPr>
      <w:r>
        <w:rPr>
          <w:rStyle w:val="1"/>
          <w:color w:val="000000"/>
        </w:rPr>
        <w:t>постановление Правительства Российской Федерации от 31 мая 2018 г.</w:t>
      </w:r>
    </w:p>
    <w:p w:rsidR="00883365" w:rsidRDefault="00883365" w:rsidP="00883365">
      <w:pPr>
        <w:pStyle w:val="a3"/>
        <w:framePr w:w="10267" w:h="13992" w:hRule="exact" w:wrap="none" w:vAnchor="page" w:hAnchor="page" w:x="1102" w:y="1005"/>
        <w:ind w:firstLine="720"/>
        <w:jc w:val="both"/>
        <w:rPr>
          <w:rFonts w:ascii="Arial Unicode MS" w:cs="Arial Unicode MS"/>
        </w:rPr>
      </w:pPr>
      <w:r>
        <w:rPr>
          <w:rStyle w:val="1"/>
          <w:color w:val="000000"/>
        </w:rPr>
        <w:t>№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приказ Минтруда России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приказ Минтруда России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 xml:space="preserve">приказ </w:t>
      </w:r>
      <w:proofErr w:type="spellStart"/>
      <w:r>
        <w:rPr>
          <w:rStyle w:val="1"/>
          <w:color w:val="000000"/>
        </w:rPr>
        <w:t>Минпросвещения</w:t>
      </w:r>
      <w:proofErr w:type="spellEnd"/>
      <w:r>
        <w:rPr>
          <w:rStyle w:val="1"/>
          <w:color w:val="000000"/>
        </w:rPr>
        <w:t xml:space="preserve"> России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 xml:space="preserve">Приказ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w:t>
      </w:r>
      <w:proofErr w:type="spellStart"/>
      <w:r>
        <w:rPr>
          <w:rStyle w:val="1"/>
          <w:color w:val="000000"/>
        </w:rPr>
        <w:t>информационно</w:t>
      </w:r>
      <w:r>
        <w:rPr>
          <w:rStyle w:val="1"/>
          <w:color w:val="000000"/>
        </w:rPr>
        <w:softHyphen/>
        <w:t>телекоммуникационной</w:t>
      </w:r>
      <w:proofErr w:type="spellEnd"/>
      <w:r>
        <w:rPr>
          <w:rStyle w:val="1"/>
          <w:color w:val="000000"/>
        </w:rPr>
        <w:t xml:space="preserve">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883365" w:rsidRDefault="00883365" w:rsidP="00883365">
      <w:pPr>
        <w:pStyle w:val="a3"/>
        <w:framePr w:w="10267" w:h="13992" w:hRule="exact" w:wrap="none" w:vAnchor="page" w:hAnchor="page" w:x="1102" w:y="1005"/>
        <w:numPr>
          <w:ilvl w:val="0"/>
          <w:numId w:val="2"/>
        </w:numPr>
        <w:tabs>
          <w:tab w:val="left" w:pos="1478"/>
        </w:tabs>
        <w:ind w:firstLine="720"/>
        <w:jc w:val="both"/>
      </w:pPr>
      <w:r>
        <w:rPr>
          <w:rStyle w:val="1"/>
          <w:color w:val="000000"/>
        </w:rPr>
        <w:t xml:space="preserve">письмо </w:t>
      </w:r>
      <w:proofErr w:type="spellStart"/>
      <w:r>
        <w:rPr>
          <w:rStyle w:val="1"/>
          <w:color w:val="000000"/>
        </w:rPr>
        <w:t>Минпросвещения</w:t>
      </w:r>
      <w:proofErr w:type="spellEnd"/>
      <w:r>
        <w:rPr>
          <w:rStyle w:val="1"/>
          <w:color w:val="000000"/>
        </w:rPr>
        <w:t xml:space="preserve"> России от 18.04.2022 ^ 02-232 «О направлении методических рекомендаций» (вместе с «Методическими рекомендациями 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w:t>
      </w:r>
    </w:p>
    <w:p w:rsidR="00883365" w:rsidRDefault="00883365" w:rsidP="00883365">
      <w:pPr>
        <w:pStyle w:val="a7"/>
        <w:framePr w:wrap="none" w:vAnchor="page" w:hAnchor="page" w:x="6354" w:y="15467"/>
        <w:rPr>
          <w:rFonts w:ascii="Arial Unicode MS" w:cs="Arial Unicode MS"/>
          <w:sz w:val="24"/>
          <w:szCs w:val="24"/>
        </w:rPr>
      </w:pPr>
      <w:r>
        <w:rPr>
          <w:rStyle w:val="a6"/>
          <w:color w:val="000000"/>
        </w:rPr>
        <w:t>2</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a3"/>
        <w:framePr w:w="10267" w:h="14232" w:hRule="exact" w:wrap="none" w:vAnchor="page" w:hAnchor="page" w:x="1102" w:y="1005"/>
        <w:ind w:firstLine="0"/>
        <w:jc w:val="both"/>
        <w:rPr>
          <w:rFonts w:ascii="Arial Unicode MS" w:cs="Arial Unicode MS"/>
        </w:rPr>
      </w:pPr>
      <w:bookmarkStart w:id="9" w:name="bookmark14"/>
      <w:r>
        <w:rPr>
          <w:rStyle w:val="1"/>
          <w:color w:val="000000"/>
        </w:rPr>
        <w:lastRenderedPageBreak/>
        <w:t>образования, основным программам профессионального обучения, дополнительным общеобразовательным программам (с учетом отраслевых особенностей)»).</w:t>
      </w:r>
      <w:bookmarkEnd w:id="9"/>
    </w:p>
    <w:p w:rsidR="00883365" w:rsidRDefault="00883365" w:rsidP="00883365">
      <w:pPr>
        <w:pStyle w:val="22"/>
        <w:framePr w:w="10267" w:h="14232" w:hRule="exact" w:wrap="none" w:vAnchor="page" w:hAnchor="page" w:x="1102" w:y="1005"/>
        <w:spacing w:after="0" w:line="209" w:lineRule="auto"/>
        <w:rPr>
          <w:rFonts w:ascii="Arial Unicode MS" w:cs="Arial Unicode MS"/>
          <w:b w:val="0"/>
          <w:bCs w:val="0"/>
          <w:i w:val="0"/>
          <w:iCs w:val="0"/>
          <w:color w:val="auto"/>
          <w:sz w:val="24"/>
          <w:szCs w:val="24"/>
        </w:rPr>
      </w:pPr>
      <w:bookmarkStart w:id="10" w:name="bookmark15"/>
      <w:r>
        <w:rPr>
          <w:rStyle w:val="21"/>
          <w:b/>
          <w:bCs/>
          <w:i/>
          <w:iCs/>
        </w:rPr>
        <w:t>Целевые установки</w:t>
      </w:r>
      <w:bookmarkEnd w:id="10"/>
    </w:p>
    <w:p w:rsidR="00883365" w:rsidRDefault="00883365" w:rsidP="00883365">
      <w:pPr>
        <w:pStyle w:val="a3"/>
        <w:framePr w:w="10267" w:h="14232" w:hRule="exact" w:wrap="none" w:vAnchor="page" w:hAnchor="page" w:x="1102" w:y="1005"/>
        <w:ind w:firstLine="820"/>
        <w:jc w:val="both"/>
        <w:rPr>
          <w:rFonts w:ascii="Arial Unicode MS" w:cs="Arial Unicode MS"/>
        </w:rPr>
      </w:pPr>
      <w:r>
        <w:rPr>
          <w:rStyle w:val="1"/>
          <w:color w:val="000000"/>
        </w:rPr>
        <w:t>Программой предусмотрено услуг 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(далее - организации), перечисленными в приложении 1 к Техническому заданию, для проведения Общественным советом независимой оценки качества условий оказания услуг в 2023 году (далее - услуга) в соответствии с требованиями Федерального закона от 5 декабря 2017 года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приказом Министерства труда и социальной защиты Российской Федерации от 23 мая 2018 года № 317н «Об утверждении показателей, характеризующих общие критерии оценки качества условий оказания услуг организациями социального обслуживания и федеральными учреждениями медико-социальной экспертизы» и иными нормативными правовыми актами</w:t>
      </w:r>
      <w:r>
        <w:rPr>
          <w:rStyle w:val="1"/>
          <w:color w:val="000000"/>
          <w:sz w:val="28"/>
          <w:szCs w:val="28"/>
        </w:rPr>
        <w:t>.</w:t>
      </w:r>
    </w:p>
    <w:p w:rsidR="00883365" w:rsidRDefault="00883365" w:rsidP="00883365">
      <w:pPr>
        <w:pStyle w:val="a3"/>
        <w:framePr w:w="10267" w:h="14232" w:hRule="exact" w:wrap="none" w:vAnchor="page" w:hAnchor="page" w:x="1102" w:y="1005"/>
        <w:ind w:firstLine="820"/>
        <w:jc w:val="both"/>
        <w:rPr>
          <w:rFonts w:ascii="Arial Unicode MS" w:cs="Arial Unicode MS"/>
        </w:rPr>
      </w:pPr>
      <w:r>
        <w:rPr>
          <w:rStyle w:val="1"/>
          <w:b/>
          <w:bCs/>
          <w:color w:val="000000"/>
        </w:rPr>
        <w:t>Цель:</w:t>
      </w:r>
    </w:p>
    <w:p w:rsidR="00883365" w:rsidRDefault="00883365" w:rsidP="00883365">
      <w:pPr>
        <w:pStyle w:val="a3"/>
        <w:framePr w:w="10267" w:h="14232" w:hRule="exact" w:wrap="none" w:vAnchor="page" w:hAnchor="page" w:x="1102" w:y="1005"/>
        <w:numPr>
          <w:ilvl w:val="0"/>
          <w:numId w:val="2"/>
        </w:numPr>
        <w:tabs>
          <w:tab w:val="left" w:pos="1478"/>
        </w:tabs>
        <w:spacing w:after="240"/>
        <w:ind w:firstLine="820"/>
        <w:jc w:val="both"/>
      </w:pPr>
      <w:r>
        <w:rPr>
          <w:rStyle w:val="1"/>
          <w:color w:val="000000"/>
        </w:rPr>
        <w:t>формирование проектов оценки качества условий осуществления образовательной деятельности организациями и разработки предложений по улучшению их деятельности</w:t>
      </w:r>
    </w:p>
    <w:p w:rsidR="00883365" w:rsidRDefault="00883365" w:rsidP="00883365">
      <w:pPr>
        <w:pStyle w:val="a3"/>
        <w:framePr w:w="10267" w:h="14232" w:hRule="exact" w:wrap="none" w:vAnchor="page" w:hAnchor="page" w:x="1102" w:y="1005"/>
        <w:ind w:firstLine="820"/>
        <w:jc w:val="both"/>
        <w:rPr>
          <w:rFonts w:ascii="Arial Unicode MS" w:cs="Arial Unicode MS"/>
        </w:rPr>
      </w:pPr>
      <w:r>
        <w:rPr>
          <w:rStyle w:val="1"/>
          <w:b/>
          <w:bCs/>
          <w:color w:val="000000"/>
        </w:rPr>
        <w:t>Задачи:</w:t>
      </w:r>
    </w:p>
    <w:p w:rsidR="00883365" w:rsidRDefault="00883365" w:rsidP="00883365">
      <w:pPr>
        <w:pStyle w:val="a3"/>
        <w:framePr w:w="10267" w:h="14232" w:hRule="exact" w:wrap="none" w:vAnchor="page" w:hAnchor="page" w:x="1102" w:y="1005"/>
        <w:numPr>
          <w:ilvl w:val="0"/>
          <w:numId w:val="3"/>
        </w:numPr>
        <w:tabs>
          <w:tab w:val="left" w:pos="781"/>
        </w:tabs>
        <w:ind w:firstLine="440"/>
        <w:jc w:val="both"/>
      </w:pPr>
      <w:r>
        <w:rPr>
          <w:rStyle w:val="1"/>
          <w:color w:val="000000"/>
        </w:rPr>
        <w:t>Проанализировать информацию по результатам проведенного анкетирования получателей образовательных услуг;</w:t>
      </w:r>
    </w:p>
    <w:p w:rsidR="00883365" w:rsidRDefault="00883365" w:rsidP="00883365">
      <w:pPr>
        <w:pStyle w:val="a3"/>
        <w:framePr w:w="10267" w:h="14232" w:hRule="exact" w:wrap="none" w:vAnchor="page" w:hAnchor="page" w:x="1102" w:y="1005"/>
        <w:numPr>
          <w:ilvl w:val="0"/>
          <w:numId w:val="3"/>
        </w:numPr>
        <w:tabs>
          <w:tab w:val="left" w:pos="790"/>
        </w:tabs>
        <w:ind w:firstLine="440"/>
        <w:jc w:val="both"/>
      </w:pPr>
      <w:r>
        <w:rPr>
          <w:rStyle w:val="1"/>
          <w:color w:val="000000"/>
        </w:rPr>
        <w:t>Провести обработку заполненных экспертами листов наблюдений, содержащих сведения об условиях осуществления образовательной деятельности образовательными организациями, анализ содержащейся в них информации;</w:t>
      </w:r>
    </w:p>
    <w:p w:rsidR="00883365" w:rsidRDefault="00883365" w:rsidP="00883365">
      <w:pPr>
        <w:pStyle w:val="a3"/>
        <w:framePr w:w="10267" w:h="14232" w:hRule="exact" w:wrap="none" w:vAnchor="page" w:hAnchor="page" w:x="1102" w:y="1005"/>
        <w:numPr>
          <w:ilvl w:val="0"/>
          <w:numId w:val="3"/>
        </w:numPr>
        <w:tabs>
          <w:tab w:val="left" w:pos="781"/>
        </w:tabs>
        <w:ind w:firstLine="440"/>
        <w:jc w:val="both"/>
      </w:pPr>
      <w:r>
        <w:rPr>
          <w:rStyle w:val="1"/>
          <w:color w:val="000000"/>
        </w:rPr>
        <w:t>Рассчитать показатели качества условий осуществления образовательной деятельности и критерии оценки;</w:t>
      </w:r>
    </w:p>
    <w:p w:rsidR="00883365" w:rsidRDefault="00883365" w:rsidP="00883365">
      <w:pPr>
        <w:pStyle w:val="a3"/>
        <w:framePr w:w="10267" w:h="14232" w:hRule="exact" w:wrap="none" w:vAnchor="page" w:hAnchor="page" w:x="1102" w:y="1005"/>
        <w:numPr>
          <w:ilvl w:val="0"/>
          <w:numId w:val="3"/>
        </w:numPr>
        <w:tabs>
          <w:tab w:val="left" w:pos="781"/>
        </w:tabs>
        <w:ind w:firstLine="440"/>
        <w:jc w:val="both"/>
      </w:pPr>
      <w:r>
        <w:rPr>
          <w:rStyle w:val="1"/>
          <w:color w:val="000000"/>
        </w:rPr>
        <w:t>Провести систематизацию и комплексный анализ полученных данных, выявление недостатков в работе образовательных организаций.</w:t>
      </w:r>
    </w:p>
    <w:p w:rsidR="00883365" w:rsidRDefault="00883365" w:rsidP="00883365">
      <w:pPr>
        <w:pStyle w:val="a3"/>
        <w:framePr w:w="10267" w:h="14232" w:hRule="exact" w:wrap="none" w:vAnchor="page" w:hAnchor="page" w:x="1102" w:y="1005"/>
        <w:numPr>
          <w:ilvl w:val="0"/>
          <w:numId w:val="3"/>
        </w:numPr>
        <w:tabs>
          <w:tab w:val="left" w:pos="781"/>
        </w:tabs>
        <w:ind w:firstLine="440"/>
        <w:jc w:val="both"/>
      </w:pPr>
      <w:r>
        <w:rPr>
          <w:rStyle w:val="1"/>
          <w:color w:val="000000"/>
        </w:rPr>
        <w:t>По результатам проведенного анализа информации о качестве условий осуществления образовательной деятельности образовательными организациями сформировать аналитический отчет, который должен содержать:</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перечень организаций, в отношении которых проводились сбор, обобщение и анализ информации о качестве условий осуществления образовательной деятельности;</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описание методики сбора, обобщения и анализа данных, расчета показателей деятельности образовательных организаций;</w:t>
      </w:r>
    </w:p>
    <w:p w:rsidR="00883365" w:rsidRDefault="00883365" w:rsidP="00883365">
      <w:pPr>
        <w:pStyle w:val="a3"/>
        <w:framePr w:w="10267" w:h="14232" w:hRule="exact" w:wrap="none" w:vAnchor="page" w:hAnchor="page" w:x="1102" w:y="1005"/>
        <w:numPr>
          <w:ilvl w:val="0"/>
          <w:numId w:val="4"/>
        </w:numPr>
        <w:tabs>
          <w:tab w:val="left" w:pos="1098"/>
        </w:tabs>
        <w:ind w:firstLine="440"/>
        <w:jc w:val="both"/>
      </w:pPr>
      <w:r>
        <w:rPr>
          <w:rStyle w:val="1"/>
          <w:color w:val="000000"/>
        </w:rPr>
        <w:t>информация об объеме и параметрах выборочной совокупности респондентов;</w:t>
      </w:r>
    </w:p>
    <w:p w:rsidR="00883365" w:rsidRDefault="00883365" w:rsidP="00883365">
      <w:pPr>
        <w:pStyle w:val="a3"/>
        <w:framePr w:w="10267" w:h="14232" w:hRule="exact" w:wrap="none" w:vAnchor="page" w:hAnchor="page" w:x="1102" w:y="1005"/>
        <w:numPr>
          <w:ilvl w:val="0"/>
          <w:numId w:val="4"/>
        </w:numPr>
        <w:tabs>
          <w:tab w:val="left" w:pos="1098"/>
        </w:tabs>
        <w:ind w:firstLine="440"/>
        <w:jc w:val="both"/>
      </w:pPr>
      <w:r>
        <w:rPr>
          <w:rStyle w:val="1"/>
          <w:color w:val="000000"/>
        </w:rPr>
        <w:t>результаты анализа, проведенного анкетирования, независимой экспертной оценки;</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анализ и интерпретация значений критериев оценки, показателей, индикаторов по каждому критерию оценки в процентах;</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описание недостатков в работе образовательных организаций, выявленных в ходе независимой оценки качества;</w:t>
      </w:r>
    </w:p>
    <w:p w:rsidR="00883365" w:rsidRDefault="00883365" w:rsidP="00883365">
      <w:pPr>
        <w:pStyle w:val="a3"/>
        <w:framePr w:w="10267" w:h="14232" w:hRule="exact" w:wrap="none" w:vAnchor="page" w:hAnchor="page" w:x="1102" w:y="1005"/>
        <w:numPr>
          <w:ilvl w:val="0"/>
          <w:numId w:val="4"/>
        </w:numPr>
        <w:tabs>
          <w:tab w:val="left" w:pos="694"/>
        </w:tabs>
        <w:ind w:firstLine="440"/>
        <w:jc w:val="both"/>
      </w:pPr>
      <w:r>
        <w:rPr>
          <w:rStyle w:val="1"/>
          <w:color w:val="000000"/>
        </w:rPr>
        <w:t>выводы и предложения по совершенствованию деятельности в целом по республике, по муниципальному образованию, по каждой образовательной организации;</w:t>
      </w:r>
    </w:p>
    <w:p w:rsidR="00883365" w:rsidRDefault="00883365" w:rsidP="00883365">
      <w:pPr>
        <w:pStyle w:val="a3"/>
        <w:framePr w:w="10267" w:h="14232" w:hRule="exact" w:wrap="none" w:vAnchor="page" w:hAnchor="page" w:x="1102" w:y="1005"/>
        <w:numPr>
          <w:ilvl w:val="0"/>
          <w:numId w:val="4"/>
        </w:numPr>
        <w:tabs>
          <w:tab w:val="left" w:pos="1098"/>
        </w:tabs>
        <w:ind w:firstLine="440"/>
        <w:jc w:val="both"/>
      </w:pPr>
      <w:r>
        <w:rPr>
          <w:rStyle w:val="1"/>
          <w:color w:val="000000"/>
        </w:rPr>
        <w:t>таблицы с данными, подготовленные в процессе оказания услуги;</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рейтинги образовательных организаций по уровням образования, представленные как в целом по республике, так и по муниципальным образованиям;</w:t>
      </w:r>
    </w:p>
    <w:p w:rsidR="00883365" w:rsidRDefault="00883365" w:rsidP="00883365">
      <w:pPr>
        <w:pStyle w:val="a3"/>
        <w:framePr w:w="10267" w:h="14232" w:hRule="exact" w:wrap="none" w:vAnchor="page" w:hAnchor="page" w:x="1102" w:y="1005"/>
        <w:numPr>
          <w:ilvl w:val="0"/>
          <w:numId w:val="4"/>
        </w:numPr>
        <w:tabs>
          <w:tab w:val="left" w:pos="690"/>
        </w:tabs>
        <w:ind w:firstLine="440"/>
        <w:jc w:val="both"/>
      </w:pPr>
      <w:r>
        <w:rPr>
          <w:rStyle w:val="1"/>
          <w:color w:val="000000"/>
        </w:rPr>
        <w:t>перечни 100 лучших образовательных организаций по уровням образования и критериям оценки.</w:t>
      </w:r>
    </w:p>
    <w:p w:rsidR="00883365" w:rsidRDefault="00883365" w:rsidP="00883365">
      <w:pPr>
        <w:pStyle w:val="a7"/>
        <w:framePr w:wrap="none" w:vAnchor="page" w:hAnchor="page" w:x="6358" w:y="15453"/>
        <w:rPr>
          <w:rFonts w:ascii="Arial Unicode MS" w:cs="Arial Unicode MS"/>
          <w:sz w:val="24"/>
          <w:szCs w:val="24"/>
        </w:rPr>
      </w:pPr>
      <w:r>
        <w:rPr>
          <w:rStyle w:val="a6"/>
          <w:color w:val="000000"/>
        </w:rPr>
        <w:t>3</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a3"/>
        <w:framePr w:w="10267" w:h="2539" w:hRule="exact" w:wrap="none" w:vAnchor="page" w:hAnchor="page" w:x="1102" w:y="1005"/>
        <w:numPr>
          <w:ilvl w:val="0"/>
          <w:numId w:val="4"/>
        </w:numPr>
        <w:tabs>
          <w:tab w:val="left" w:pos="690"/>
        </w:tabs>
        <w:ind w:firstLine="440"/>
        <w:jc w:val="both"/>
      </w:pPr>
      <w:r>
        <w:rPr>
          <w:rStyle w:val="1"/>
          <w:color w:val="000000"/>
        </w:rPr>
        <w:lastRenderedPageBreak/>
        <w:t>диаграммы, графики, рисунки для визуализации представления материалов аналитического отчета.</w:t>
      </w:r>
    </w:p>
    <w:p w:rsidR="00883365" w:rsidRDefault="00883365" w:rsidP="00883365">
      <w:pPr>
        <w:pStyle w:val="a3"/>
        <w:framePr w:w="10267" w:h="2539" w:hRule="exact" w:wrap="none" w:vAnchor="page" w:hAnchor="page" w:x="1102" w:y="1005"/>
        <w:numPr>
          <w:ilvl w:val="0"/>
          <w:numId w:val="3"/>
        </w:numPr>
        <w:tabs>
          <w:tab w:val="left" w:pos="781"/>
        </w:tabs>
        <w:ind w:firstLine="440"/>
        <w:jc w:val="both"/>
      </w:pPr>
      <w:r>
        <w:rPr>
          <w:rStyle w:val="1"/>
          <w:color w:val="000000"/>
        </w:rPr>
        <w:t>Оформить презентационные материалы для наглядного представления результатов оказанной услуги, которые должны содержать:</w:t>
      </w:r>
    </w:p>
    <w:p w:rsidR="00883365" w:rsidRDefault="00883365" w:rsidP="00883365">
      <w:pPr>
        <w:pStyle w:val="a3"/>
        <w:framePr w:w="10267" w:h="2539" w:hRule="exact" w:wrap="none" w:vAnchor="page" w:hAnchor="page" w:x="1102" w:y="1005"/>
        <w:numPr>
          <w:ilvl w:val="0"/>
          <w:numId w:val="5"/>
        </w:numPr>
        <w:tabs>
          <w:tab w:val="left" w:pos="694"/>
        </w:tabs>
        <w:ind w:firstLine="440"/>
        <w:jc w:val="both"/>
      </w:pPr>
      <w:r>
        <w:rPr>
          <w:rStyle w:val="1"/>
          <w:color w:val="000000"/>
        </w:rPr>
        <w:t>краткую информацию о методике и инструментарии проведения сбора и обобщения информации для проведения независимой оценки качества;</w:t>
      </w:r>
    </w:p>
    <w:p w:rsidR="00883365" w:rsidRDefault="00883365" w:rsidP="00883365">
      <w:pPr>
        <w:pStyle w:val="a3"/>
        <w:framePr w:w="10267" w:h="2539" w:hRule="exact" w:wrap="none" w:vAnchor="page" w:hAnchor="page" w:x="1102" w:y="1005"/>
        <w:numPr>
          <w:ilvl w:val="0"/>
          <w:numId w:val="5"/>
        </w:numPr>
        <w:tabs>
          <w:tab w:val="left" w:pos="690"/>
        </w:tabs>
        <w:ind w:firstLine="440"/>
        <w:jc w:val="both"/>
      </w:pPr>
      <w:r>
        <w:rPr>
          <w:rStyle w:val="1"/>
          <w:color w:val="000000"/>
        </w:rPr>
        <w:t>краткую обобщенную информацию о результатах оказанной услуги, содержащуюся в аналитическом отчете;</w:t>
      </w:r>
    </w:p>
    <w:p w:rsidR="00883365" w:rsidRDefault="00883365" w:rsidP="00883365">
      <w:pPr>
        <w:pStyle w:val="a3"/>
        <w:framePr w:w="10267" w:h="2539" w:hRule="exact" w:wrap="none" w:vAnchor="page" w:hAnchor="page" w:x="1102" w:y="1005"/>
        <w:numPr>
          <w:ilvl w:val="0"/>
          <w:numId w:val="5"/>
        </w:numPr>
        <w:tabs>
          <w:tab w:val="left" w:pos="1102"/>
        </w:tabs>
        <w:ind w:firstLine="440"/>
        <w:jc w:val="both"/>
      </w:pPr>
      <w:r>
        <w:rPr>
          <w:rStyle w:val="1"/>
          <w:color w:val="000000"/>
        </w:rPr>
        <w:t>обобщение недостатков в работе образовательных организаций, выявленных в ходе</w:t>
      </w:r>
    </w:p>
    <w:tbl>
      <w:tblPr>
        <w:tblW w:w="0" w:type="auto"/>
        <w:tblLayout w:type="fixed"/>
        <w:tblCellMar>
          <w:left w:w="0" w:type="dxa"/>
          <w:right w:w="0" w:type="dxa"/>
        </w:tblCellMar>
        <w:tblLook w:val="0000" w:firstRow="0" w:lastRow="0" w:firstColumn="0" w:lastColumn="0" w:noHBand="0" w:noVBand="0"/>
      </w:tblPr>
      <w:tblGrid>
        <w:gridCol w:w="8405"/>
        <w:gridCol w:w="1858"/>
      </w:tblGrid>
      <w:tr w:rsidR="00883365" w:rsidTr="00B65C52">
        <w:trPr>
          <w:trHeight w:hRule="exact" w:val="1373"/>
        </w:trPr>
        <w:tc>
          <w:tcPr>
            <w:tcW w:w="8405" w:type="dxa"/>
            <w:tcBorders>
              <w:top w:val="nil"/>
              <w:left w:val="nil"/>
              <w:bottom w:val="nil"/>
              <w:right w:val="nil"/>
            </w:tcBorders>
          </w:tcPr>
          <w:p w:rsidR="00883365" w:rsidRDefault="00883365" w:rsidP="00B65C52">
            <w:pPr>
              <w:pStyle w:val="a9"/>
              <w:framePr w:w="10262" w:h="1373" w:wrap="none" w:vAnchor="page" w:hAnchor="page" w:x="1107" w:y="3549"/>
              <w:rPr>
                <w:rFonts w:ascii="Arial Unicode MS" w:cs="Arial Unicode MS"/>
                <w:sz w:val="24"/>
                <w:szCs w:val="24"/>
              </w:rPr>
            </w:pPr>
            <w:r>
              <w:rPr>
                <w:rStyle w:val="a8"/>
                <w:color w:val="000000"/>
                <w:sz w:val="24"/>
                <w:szCs w:val="24"/>
              </w:rPr>
              <w:t>независимой оценки качества;</w:t>
            </w:r>
          </w:p>
          <w:p w:rsidR="00883365" w:rsidRDefault="00883365" w:rsidP="00B65C52">
            <w:pPr>
              <w:pStyle w:val="a9"/>
              <w:framePr w:w="10262" w:h="1373" w:wrap="none" w:vAnchor="page" w:hAnchor="page" w:x="1107" w:y="3549"/>
              <w:ind w:firstLine="440"/>
              <w:rPr>
                <w:rFonts w:ascii="Arial Unicode MS" w:cs="Arial Unicode MS"/>
                <w:sz w:val="24"/>
                <w:szCs w:val="24"/>
              </w:rPr>
            </w:pPr>
            <w:r>
              <w:rPr>
                <w:rStyle w:val="a8"/>
                <w:color w:val="000000"/>
                <w:sz w:val="24"/>
                <w:szCs w:val="24"/>
              </w:rPr>
              <w:t>- краткие выводы и предложения по совершенствованию деятельности организаций.</w:t>
            </w:r>
          </w:p>
          <w:p w:rsidR="00883365" w:rsidRDefault="00883365" w:rsidP="00B65C52">
            <w:pPr>
              <w:pStyle w:val="a9"/>
              <w:framePr w:w="10262" w:h="1373" w:wrap="none" w:vAnchor="page" w:hAnchor="page" w:x="1107" w:y="3549"/>
              <w:ind w:firstLine="440"/>
              <w:rPr>
                <w:rFonts w:ascii="Arial Unicode MS" w:cs="Arial Unicode MS"/>
                <w:sz w:val="24"/>
                <w:szCs w:val="24"/>
              </w:rPr>
            </w:pPr>
            <w:r>
              <w:rPr>
                <w:rStyle w:val="a8"/>
                <w:b/>
                <w:bCs/>
                <w:color w:val="000000"/>
                <w:sz w:val="24"/>
                <w:szCs w:val="24"/>
              </w:rPr>
              <w:t xml:space="preserve">Предметом исследования </w:t>
            </w:r>
            <w:r>
              <w:rPr>
                <w:rStyle w:val="a8"/>
                <w:color w:val="000000"/>
                <w:sz w:val="24"/>
                <w:szCs w:val="24"/>
              </w:rPr>
              <w:t>является качество условий осуществления деятельности организаций, осуществляющих образовательную деятельность</w:t>
            </w:r>
          </w:p>
        </w:tc>
        <w:tc>
          <w:tcPr>
            <w:tcW w:w="1858" w:type="dxa"/>
            <w:tcBorders>
              <w:top w:val="nil"/>
              <w:left w:val="nil"/>
              <w:bottom w:val="nil"/>
              <w:right w:val="nil"/>
            </w:tcBorders>
            <w:vAlign w:val="center"/>
          </w:tcPr>
          <w:p w:rsidR="00883365" w:rsidRDefault="00883365" w:rsidP="00B65C52">
            <w:pPr>
              <w:pStyle w:val="a9"/>
              <w:framePr w:w="10262" w:h="1373" w:wrap="none" w:vAnchor="page" w:hAnchor="page" w:x="1107" w:y="3549"/>
              <w:spacing w:after="240"/>
              <w:jc w:val="right"/>
              <w:rPr>
                <w:rFonts w:ascii="Arial Unicode MS" w:cs="Arial Unicode MS"/>
                <w:sz w:val="24"/>
                <w:szCs w:val="24"/>
              </w:rPr>
            </w:pPr>
            <w:r>
              <w:rPr>
                <w:rStyle w:val="a8"/>
                <w:color w:val="000000"/>
                <w:sz w:val="24"/>
                <w:szCs w:val="24"/>
              </w:rPr>
              <w:t>образовательных</w:t>
            </w:r>
          </w:p>
          <w:p w:rsidR="00883365" w:rsidRDefault="00883365" w:rsidP="00B65C52">
            <w:pPr>
              <w:pStyle w:val="a9"/>
              <w:framePr w:w="10262" w:h="1373" w:wrap="none" w:vAnchor="page" w:hAnchor="page" w:x="1107" w:y="3549"/>
              <w:jc w:val="right"/>
              <w:rPr>
                <w:rFonts w:ascii="Arial Unicode MS" w:cs="Arial Unicode MS"/>
                <w:sz w:val="24"/>
                <w:szCs w:val="24"/>
              </w:rPr>
            </w:pPr>
            <w:r>
              <w:rPr>
                <w:rStyle w:val="a8"/>
                <w:color w:val="000000"/>
                <w:sz w:val="24"/>
                <w:szCs w:val="24"/>
              </w:rPr>
              <w:t>образовательной</w:t>
            </w:r>
          </w:p>
        </w:tc>
      </w:tr>
    </w:tbl>
    <w:p w:rsidR="00883365" w:rsidRDefault="00883365" w:rsidP="00883365">
      <w:pPr>
        <w:pStyle w:val="a7"/>
        <w:framePr w:wrap="none" w:vAnchor="page" w:hAnchor="page" w:x="6354" w:y="15453"/>
        <w:rPr>
          <w:rFonts w:ascii="Arial Unicode MS" w:cs="Arial Unicode MS"/>
          <w:sz w:val="24"/>
          <w:szCs w:val="24"/>
        </w:rPr>
      </w:pPr>
      <w:r>
        <w:rPr>
          <w:rStyle w:val="a6"/>
          <w:color w:val="000000"/>
        </w:rPr>
        <w:t>4</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11"/>
        <w:framePr w:w="10262" w:h="14059" w:hRule="exact" w:wrap="none" w:vAnchor="page" w:hAnchor="page" w:x="1269" w:y="1006"/>
        <w:spacing w:after="240"/>
        <w:rPr>
          <w:rFonts w:ascii="Arial Unicode MS" w:cs="Arial Unicode MS"/>
          <w:b w:val="0"/>
          <w:bCs w:val="0"/>
          <w:sz w:val="24"/>
          <w:szCs w:val="24"/>
        </w:rPr>
      </w:pPr>
      <w:bookmarkStart w:id="11" w:name="bookmark18"/>
      <w:bookmarkStart w:id="12" w:name="bookmark17"/>
      <w:r>
        <w:rPr>
          <w:rStyle w:val="10"/>
          <w:b/>
          <w:bCs/>
          <w:color w:val="000000"/>
        </w:rPr>
        <w:lastRenderedPageBreak/>
        <w:t>МЕТОДИКА ИССЛЕДОВАНИЯ</w:t>
      </w:r>
      <w:bookmarkEnd w:id="11"/>
      <w:bookmarkEnd w:id="12"/>
    </w:p>
    <w:p w:rsidR="00883365" w:rsidRDefault="00883365" w:rsidP="00883365">
      <w:pPr>
        <w:pStyle w:val="22"/>
        <w:framePr w:w="10262" w:h="14059" w:hRule="exact" w:wrap="none" w:vAnchor="page" w:hAnchor="page" w:x="1269" w:y="1006"/>
        <w:spacing w:after="0" w:line="204" w:lineRule="auto"/>
        <w:rPr>
          <w:rFonts w:ascii="Arial Unicode MS" w:cs="Arial Unicode MS"/>
          <w:b w:val="0"/>
          <w:bCs w:val="0"/>
          <w:i w:val="0"/>
          <w:iCs w:val="0"/>
          <w:color w:val="auto"/>
          <w:sz w:val="24"/>
          <w:szCs w:val="24"/>
        </w:rPr>
      </w:pPr>
      <w:bookmarkStart w:id="13" w:name="bookmark21"/>
      <w:bookmarkStart w:id="14" w:name="bookmark20"/>
      <w:r>
        <w:rPr>
          <w:rStyle w:val="21"/>
          <w:b/>
          <w:bCs/>
          <w:i/>
          <w:iCs/>
        </w:rPr>
        <w:t>Источники информации о качестве условий оказания услуг</w:t>
      </w:r>
      <w:bookmarkEnd w:id="13"/>
      <w:bookmarkEnd w:id="14"/>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Оператором должны использоваться следующие источники информации о качестве условий оказания услуг:</w:t>
      </w:r>
    </w:p>
    <w:p w:rsidR="00883365" w:rsidRDefault="00883365" w:rsidP="00883365">
      <w:pPr>
        <w:pStyle w:val="a3"/>
        <w:framePr w:w="10262" w:h="14059" w:hRule="exact" w:wrap="none" w:vAnchor="page" w:hAnchor="page" w:x="1269" w:y="1006"/>
        <w:numPr>
          <w:ilvl w:val="0"/>
          <w:numId w:val="6"/>
        </w:numPr>
        <w:tabs>
          <w:tab w:val="left" w:pos="909"/>
        </w:tabs>
        <w:ind w:firstLine="440"/>
        <w:jc w:val="both"/>
      </w:pPr>
      <w:r>
        <w:rPr>
          <w:rStyle w:val="1"/>
          <w:color w:val="000000"/>
        </w:rPr>
        <w:t>официальные сайты организаций в информационно-телекоммуникационной сети «Интернет», информационные стенды в помещениях организаций образования;</w:t>
      </w:r>
    </w:p>
    <w:p w:rsidR="00883365" w:rsidRDefault="00883365" w:rsidP="00883365">
      <w:pPr>
        <w:pStyle w:val="a3"/>
        <w:framePr w:w="10262" w:h="14059" w:hRule="exact" w:wrap="none" w:vAnchor="page" w:hAnchor="page" w:x="1269" w:y="1006"/>
        <w:numPr>
          <w:ilvl w:val="0"/>
          <w:numId w:val="6"/>
        </w:numPr>
        <w:tabs>
          <w:tab w:val="left" w:pos="909"/>
        </w:tabs>
        <w:ind w:firstLine="440"/>
        <w:jc w:val="both"/>
      </w:pPr>
      <w:r>
        <w:rPr>
          <w:rStyle w:val="1"/>
          <w:color w:val="000000"/>
        </w:rPr>
        <w:t>официальный сайт для размещения информации о государственных и муниципальных учреждениях в информационно-телекоммуникационной сети «Интернет»;</w:t>
      </w:r>
    </w:p>
    <w:p w:rsidR="00883365" w:rsidRDefault="00883365" w:rsidP="00883365">
      <w:pPr>
        <w:pStyle w:val="a3"/>
        <w:framePr w:w="10262" w:h="14059" w:hRule="exact" w:wrap="none" w:vAnchor="page" w:hAnchor="page" w:x="1269" w:y="1006"/>
        <w:numPr>
          <w:ilvl w:val="0"/>
          <w:numId w:val="6"/>
        </w:numPr>
        <w:tabs>
          <w:tab w:val="left" w:pos="1309"/>
        </w:tabs>
        <w:ind w:firstLine="440"/>
        <w:jc w:val="both"/>
      </w:pPr>
      <w:r>
        <w:rPr>
          <w:rStyle w:val="1"/>
          <w:color w:val="000000"/>
        </w:rPr>
        <w:t>результаты изучения условий оказания услуг организациями, включающие:</w:t>
      </w:r>
    </w:p>
    <w:p w:rsidR="00883365" w:rsidRDefault="00883365" w:rsidP="00883365">
      <w:pPr>
        <w:pStyle w:val="a3"/>
        <w:framePr w:w="10262" w:h="14059" w:hRule="exact" w:wrap="none" w:vAnchor="page" w:hAnchor="page" w:x="1269" w:y="1006"/>
        <w:numPr>
          <w:ilvl w:val="0"/>
          <w:numId w:val="7"/>
        </w:numPr>
        <w:tabs>
          <w:tab w:val="left" w:pos="694"/>
        </w:tabs>
        <w:ind w:firstLine="440"/>
        <w:jc w:val="both"/>
      </w:pPr>
      <w:r>
        <w:rPr>
          <w:rStyle w:val="1"/>
          <w:color w:val="000000"/>
        </w:rPr>
        <w:t>наличие и функционирование дистанционных способов обратной связи и взаимодействия с получателями услуг;</w:t>
      </w:r>
    </w:p>
    <w:p w:rsidR="00883365" w:rsidRDefault="00883365" w:rsidP="00883365">
      <w:pPr>
        <w:pStyle w:val="a3"/>
        <w:framePr w:w="10262" w:h="14059" w:hRule="exact" w:wrap="none" w:vAnchor="page" w:hAnchor="page" w:x="1269" w:y="1006"/>
        <w:numPr>
          <w:ilvl w:val="0"/>
          <w:numId w:val="7"/>
        </w:numPr>
        <w:tabs>
          <w:tab w:val="left" w:pos="909"/>
        </w:tabs>
        <w:ind w:firstLine="440"/>
        <w:jc w:val="both"/>
      </w:pPr>
      <w:r>
        <w:rPr>
          <w:rStyle w:val="1"/>
          <w:color w:val="000000"/>
        </w:rPr>
        <w:t>обеспечение комфортных условий предоставления услуг;</w:t>
      </w:r>
    </w:p>
    <w:p w:rsidR="00883365" w:rsidRDefault="00883365" w:rsidP="00883365">
      <w:pPr>
        <w:pStyle w:val="a3"/>
        <w:framePr w:w="10262" w:h="14059" w:hRule="exact" w:wrap="none" w:vAnchor="page" w:hAnchor="page" w:x="1269" w:y="1006"/>
        <w:numPr>
          <w:ilvl w:val="0"/>
          <w:numId w:val="7"/>
        </w:numPr>
        <w:tabs>
          <w:tab w:val="left" w:pos="694"/>
        </w:tabs>
        <w:ind w:firstLine="440"/>
        <w:jc w:val="both"/>
      </w:pPr>
      <w:r>
        <w:rPr>
          <w:rStyle w:val="1"/>
          <w:color w:val="000000"/>
        </w:rPr>
        <w:t>обеспечение доступности для инвалидов помещений указанных организаций, прилегающих территорий и предоставляемых услуг;</w:t>
      </w:r>
    </w:p>
    <w:p w:rsidR="00883365" w:rsidRDefault="00883365" w:rsidP="00883365">
      <w:pPr>
        <w:pStyle w:val="a3"/>
        <w:framePr w:w="10262" w:h="14059" w:hRule="exact" w:wrap="none" w:vAnchor="page" w:hAnchor="page" w:x="1269" w:y="1006"/>
        <w:numPr>
          <w:ilvl w:val="0"/>
          <w:numId w:val="6"/>
        </w:numPr>
        <w:tabs>
          <w:tab w:val="left" w:pos="909"/>
        </w:tabs>
        <w:spacing w:after="240"/>
        <w:ind w:firstLine="440"/>
        <w:jc w:val="both"/>
      </w:pPr>
      <w:r>
        <w:rPr>
          <w:rStyle w:val="1"/>
          <w:color w:val="000000"/>
        </w:rPr>
        <w:t>мнение получателей услуг о качестве условий оказания образовательных услуг в целях установления удовлетворенности граждан условиями оказания услуг.</w:t>
      </w:r>
    </w:p>
    <w:p w:rsidR="00883365" w:rsidRDefault="00883365" w:rsidP="00883365">
      <w:pPr>
        <w:pStyle w:val="22"/>
        <w:framePr w:w="10262" w:h="14059" w:hRule="exact" w:wrap="none" w:vAnchor="page" w:hAnchor="page" w:x="1269" w:y="1006"/>
        <w:spacing w:after="240" w:line="204" w:lineRule="auto"/>
        <w:rPr>
          <w:rFonts w:ascii="Arial Unicode MS" w:cs="Arial Unicode MS"/>
          <w:b w:val="0"/>
          <w:bCs w:val="0"/>
          <w:i w:val="0"/>
          <w:iCs w:val="0"/>
          <w:color w:val="auto"/>
          <w:sz w:val="24"/>
          <w:szCs w:val="24"/>
        </w:rPr>
      </w:pPr>
      <w:bookmarkStart w:id="15" w:name="bookmark24"/>
      <w:bookmarkStart w:id="16" w:name="bookmark23"/>
      <w:r>
        <w:rPr>
          <w:rStyle w:val="21"/>
          <w:b/>
          <w:bCs/>
          <w:i/>
          <w:iCs/>
        </w:rPr>
        <w:t>Методы проведения НОК</w:t>
      </w:r>
      <w:bookmarkEnd w:id="15"/>
      <w:bookmarkEnd w:id="16"/>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При сборе и обобщении информации о качестве условий осуществления образовательной деятельности организациями необходимо в обязательном порядке осуществлять:</w:t>
      </w:r>
    </w:p>
    <w:p w:rsidR="00883365" w:rsidRDefault="00883365" w:rsidP="00883365">
      <w:pPr>
        <w:pStyle w:val="a3"/>
        <w:framePr w:w="10262" w:h="14059" w:hRule="exact" w:wrap="none" w:vAnchor="page" w:hAnchor="page" w:x="1269" w:y="1006"/>
        <w:numPr>
          <w:ilvl w:val="0"/>
          <w:numId w:val="8"/>
        </w:numPr>
        <w:tabs>
          <w:tab w:val="left" w:pos="694"/>
        </w:tabs>
        <w:ind w:firstLine="440"/>
        <w:jc w:val="both"/>
      </w:pPr>
      <w:r>
        <w:rPr>
          <w:rStyle w:val="1"/>
          <w:color w:val="000000"/>
        </w:rPr>
        <w:t>выездные мероприятия в каждую организацию, указанную в приложении к настоящему техническому заданию, с целью получения визуальных и иных данных о комфортности условий предоставления социальных услуг и доступности их получения, обеспечении доступности для инвалидов и маломобильных граждан помещений указанных организаций, прилегающих территорий и предоставляемых услуг;</w:t>
      </w:r>
    </w:p>
    <w:p w:rsidR="00883365" w:rsidRDefault="00883365" w:rsidP="00883365">
      <w:pPr>
        <w:pStyle w:val="a3"/>
        <w:framePr w:w="10262" w:h="14059" w:hRule="exact" w:wrap="none" w:vAnchor="page" w:hAnchor="page" w:x="1269" w:y="1006"/>
        <w:numPr>
          <w:ilvl w:val="0"/>
          <w:numId w:val="8"/>
        </w:numPr>
        <w:tabs>
          <w:tab w:val="left" w:pos="694"/>
        </w:tabs>
        <w:ind w:firstLine="440"/>
        <w:jc w:val="both"/>
      </w:pPr>
      <w:r>
        <w:rPr>
          <w:rStyle w:val="1"/>
          <w:color w:val="000000"/>
        </w:rPr>
        <w:t xml:space="preserve">социологическое исследование (анкетирование, телефонный опрос, интернет-опрос, в том числе на официальном сайте организации и </w:t>
      </w:r>
      <w:proofErr w:type="spellStart"/>
      <w:r>
        <w:rPr>
          <w:rStyle w:val="1"/>
          <w:color w:val="000000"/>
        </w:rPr>
        <w:t>т.п</w:t>
      </w:r>
      <w:proofErr w:type="spellEnd"/>
      <w:r>
        <w:rPr>
          <w:rStyle w:val="1"/>
          <w:color w:val="000000"/>
        </w:rPr>
        <w:t>).</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Сбор необходимых данных необходимо проводить в присутствии представителя образовательной организации.</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Получателями услуг признаются лица, достигшие 14 лет, независимо от их пола, возраста, социального положения или гражданства.</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Объем выборочной совокупности респондентов (численность получателей услуг, подлежащих опросу) для выявления мнения граждан формируется для каждой организации социальной сферы в зависимости от общей численности получателей услуг в данной организации в течение календарного года (далее - объем генеральной совокупности).</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Рекомендуемый объем выборочной совокупности респондентов составляет 40% от объема генеральной совокупности, но не более 600 респондентов в одной организации. Объем выборочной совокупности может быть снижен при соответствующем обосновании выборки оператором.</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Все информационные источники, используемые для оценки, должны быть открытыми, а также предусматривать возможность уточнения и (или) проверки представляемых данных (ведомственной статистики, базы данных, мнения получателей услуг (законных представителей) и т.д.).</w:t>
      </w:r>
    </w:p>
    <w:p w:rsidR="00883365" w:rsidRDefault="00883365" w:rsidP="00883365">
      <w:pPr>
        <w:pStyle w:val="a3"/>
        <w:framePr w:w="10262" w:h="14059" w:hRule="exact" w:wrap="none" w:vAnchor="page" w:hAnchor="page" w:x="1269" w:y="1006"/>
        <w:ind w:firstLine="440"/>
        <w:jc w:val="both"/>
        <w:rPr>
          <w:rFonts w:ascii="Arial Unicode MS" w:cs="Arial Unicode MS"/>
        </w:rPr>
      </w:pPr>
      <w:r>
        <w:rPr>
          <w:rStyle w:val="1"/>
          <w:color w:val="000000"/>
        </w:rPr>
        <w:t>Сбор информации о качестве условий осуществления образовательной деятельности Организациями осуществляется Исполнителем по каждой Организации, в соответствии с показателями, характеризующими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w:t>
      </w:r>
    </w:p>
    <w:p w:rsidR="00883365" w:rsidRDefault="00883365" w:rsidP="00883365">
      <w:pPr>
        <w:pStyle w:val="a7"/>
        <w:framePr w:wrap="none" w:vAnchor="page" w:hAnchor="page" w:x="6530" w:y="15469"/>
        <w:rPr>
          <w:rFonts w:ascii="Arial Unicode MS" w:cs="Arial Unicode MS"/>
          <w:sz w:val="24"/>
          <w:szCs w:val="24"/>
        </w:rPr>
      </w:pPr>
      <w:r>
        <w:rPr>
          <w:rStyle w:val="a6"/>
          <w:color w:val="000000"/>
        </w:rPr>
        <w:t>5</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a3"/>
        <w:framePr w:w="10262" w:h="14376" w:hRule="exact" w:wrap="none" w:vAnchor="page" w:hAnchor="page" w:x="1269" w:y="1026"/>
        <w:ind w:firstLine="0"/>
        <w:jc w:val="both"/>
        <w:rPr>
          <w:rFonts w:ascii="Arial Unicode MS" w:cs="Arial Unicode MS"/>
        </w:rPr>
      </w:pPr>
      <w:r>
        <w:rPr>
          <w:rStyle w:val="1"/>
          <w:color w:val="000000"/>
        </w:rPr>
        <w:lastRenderedPageBreak/>
        <w:t xml:space="preserve">дополнительным общеобразовательным программам, утвержденными приказом </w:t>
      </w:r>
      <w:proofErr w:type="spellStart"/>
      <w:r>
        <w:rPr>
          <w:rStyle w:val="1"/>
          <w:color w:val="000000"/>
        </w:rPr>
        <w:t>Минпросвещения</w:t>
      </w:r>
      <w:proofErr w:type="spellEnd"/>
      <w:r>
        <w:rPr>
          <w:rStyle w:val="1"/>
          <w:color w:val="000000"/>
        </w:rPr>
        <w:t xml:space="preserve"> России от 13 марта 2019 г. № 114.</w:t>
      </w:r>
    </w:p>
    <w:p w:rsidR="00883365" w:rsidRDefault="00883365" w:rsidP="00883365">
      <w:pPr>
        <w:pStyle w:val="a3"/>
        <w:framePr w:w="10262" w:h="14376" w:hRule="exact" w:wrap="none" w:vAnchor="page" w:hAnchor="page" w:x="1269" w:y="1026"/>
        <w:numPr>
          <w:ilvl w:val="0"/>
          <w:numId w:val="8"/>
        </w:numPr>
        <w:tabs>
          <w:tab w:val="left" w:pos="694"/>
        </w:tabs>
        <w:ind w:firstLine="440"/>
        <w:jc w:val="both"/>
      </w:pPr>
      <w:r>
        <w:rPr>
          <w:rStyle w:val="1"/>
          <w:color w:val="000000"/>
        </w:rPr>
        <w:t>Единый порядок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 приказом Минтруда России от 31 мая 2018 г. № 344н.</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Источниками информации о качестве условий осуществления образовательной деятельности Организациями должны являться:</w:t>
      </w:r>
    </w:p>
    <w:p w:rsidR="00883365" w:rsidRDefault="00883365" w:rsidP="00883365">
      <w:pPr>
        <w:pStyle w:val="a3"/>
        <w:framePr w:w="10262" w:h="14376" w:hRule="exact" w:wrap="none" w:vAnchor="page" w:hAnchor="page" w:x="1269" w:y="1026"/>
        <w:numPr>
          <w:ilvl w:val="0"/>
          <w:numId w:val="9"/>
        </w:numPr>
        <w:tabs>
          <w:tab w:val="left" w:pos="946"/>
        </w:tabs>
        <w:ind w:firstLine="440"/>
        <w:jc w:val="both"/>
      </w:pPr>
      <w:r>
        <w:rPr>
          <w:rStyle w:val="1"/>
          <w:color w:val="000000"/>
        </w:rPr>
        <w:t>официальные сайты Организаций в информационно-телекоммуникационной сети «Интернет», информационные стенды в помещениях указанных Организаций;</w:t>
      </w:r>
    </w:p>
    <w:p w:rsidR="00883365" w:rsidRDefault="00883365" w:rsidP="00883365">
      <w:pPr>
        <w:pStyle w:val="a3"/>
        <w:framePr w:w="10262" w:h="14376" w:hRule="exact" w:wrap="none" w:vAnchor="page" w:hAnchor="page" w:x="1269" w:y="1026"/>
        <w:numPr>
          <w:ilvl w:val="0"/>
          <w:numId w:val="9"/>
        </w:numPr>
        <w:tabs>
          <w:tab w:val="left" w:pos="946"/>
        </w:tabs>
        <w:ind w:firstLine="440"/>
        <w:jc w:val="both"/>
      </w:pPr>
      <w:r>
        <w:rPr>
          <w:rStyle w:val="1"/>
          <w:color w:val="000000"/>
        </w:rPr>
        <w:t>официальный сайт для размещения информации о государственных и муниципальных учреждениях в информационно-телекоммуникационной сети «Интернет» (</w:t>
      </w:r>
      <w:proofErr w:type="spellStart"/>
      <w:r>
        <w:rPr>
          <w:rStyle w:val="1"/>
          <w:color w:val="000000"/>
        </w:rPr>
        <w:t>м'М'жЬиз.доу.ш</w:t>
      </w:r>
      <w:proofErr w:type="spellEnd"/>
      <w:r>
        <w:rPr>
          <w:rStyle w:val="1"/>
          <w:color w:val="000000"/>
        </w:rPr>
        <w:t>);</w:t>
      </w:r>
    </w:p>
    <w:p w:rsidR="00883365" w:rsidRDefault="00883365" w:rsidP="00883365">
      <w:pPr>
        <w:pStyle w:val="a3"/>
        <w:framePr w:w="10262" w:h="14376" w:hRule="exact" w:wrap="none" w:vAnchor="page" w:hAnchor="page" w:x="1269" w:y="1026"/>
        <w:numPr>
          <w:ilvl w:val="0"/>
          <w:numId w:val="9"/>
        </w:numPr>
        <w:tabs>
          <w:tab w:val="left" w:pos="1299"/>
        </w:tabs>
        <w:ind w:firstLine="440"/>
        <w:jc w:val="both"/>
      </w:pPr>
      <w:r>
        <w:rPr>
          <w:rStyle w:val="1"/>
          <w:color w:val="000000"/>
        </w:rPr>
        <w:t>наблюдение, очное посещение Организаций;</w:t>
      </w:r>
    </w:p>
    <w:p w:rsidR="00883365" w:rsidRDefault="00883365" w:rsidP="00883365">
      <w:pPr>
        <w:pStyle w:val="a3"/>
        <w:framePr w:w="10262" w:h="14376" w:hRule="exact" w:wrap="none" w:vAnchor="page" w:hAnchor="page" w:x="1269" w:y="1026"/>
        <w:numPr>
          <w:ilvl w:val="0"/>
          <w:numId w:val="9"/>
        </w:numPr>
        <w:tabs>
          <w:tab w:val="left" w:pos="1299"/>
        </w:tabs>
        <w:ind w:firstLine="440"/>
        <w:jc w:val="both"/>
      </w:pPr>
      <w:r>
        <w:rPr>
          <w:rStyle w:val="1"/>
          <w:color w:val="000000"/>
        </w:rPr>
        <w:t>результаты изучения условий оказания услуг Организациями, включающие:</w:t>
      </w:r>
    </w:p>
    <w:p w:rsidR="00883365" w:rsidRDefault="00883365" w:rsidP="00883365">
      <w:pPr>
        <w:pStyle w:val="a3"/>
        <w:framePr w:w="10262" w:h="14376" w:hRule="exact" w:wrap="none" w:vAnchor="page" w:hAnchor="page" w:x="1269" w:y="1026"/>
        <w:numPr>
          <w:ilvl w:val="0"/>
          <w:numId w:val="10"/>
        </w:numPr>
        <w:tabs>
          <w:tab w:val="left" w:pos="694"/>
        </w:tabs>
        <w:ind w:firstLine="440"/>
        <w:jc w:val="both"/>
      </w:pPr>
      <w:r>
        <w:rPr>
          <w:rStyle w:val="1"/>
          <w:color w:val="000000"/>
        </w:rPr>
        <w:t>наличие и функционирование дистанционных способов обратной связи и взаимодействия с получателями услуг;</w:t>
      </w:r>
    </w:p>
    <w:p w:rsidR="00883365" w:rsidRDefault="00883365" w:rsidP="00883365">
      <w:pPr>
        <w:pStyle w:val="a3"/>
        <w:framePr w:w="10262" w:h="14376" w:hRule="exact" w:wrap="none" w:vAnchor="page" w:hAnchor="page" w:x="1269" w:y="1026"/>
        <w:numPr>
          <w:ilvl w:val="0"/>
          <w:numId w:val="10"/>
        </w:numPr>
        <w:tabs>
          <w:tab w:val="left" w:pos="946"/>
        </w:tabs>
        <w:ind w:firstLine="440"/>
        <w:jc w:val="both"/>
      </w:pPr>
      <w:r>
        <w:rPr>
          <w:rStyle w:val="1"/>
          <w:color w:val="000000"/>
        </w:rPr>
        <w:t>обеспечение комфортных условий предоставления услуг;</w:t>
      </w:r>
    </w:p>
    <w:p w:rsidR="00883365" w:rsidRDefault="00883365" w:rsidP="00883365">
      <w:pPr>
        <w:pStyle w:val="a3"/>
        <w:framePr w:w="10262" w:h="14376" w:hRule="exact" w:wrap="none" w:vAnchor="page" w:hAnchor="page" w:x="1269" w:y="1026"/>
        <w:numPr>
          <w:ilvl w:val="0"/>
          <w:numId w:val="10"/>
        </w:numPr>
        <w:tabs>
          <w:tab w:val="left" w:pos="699"/>
        </w:tabs>
        <w:ind w:firstLine="440"/>
        <w:jc w:val="both"/>
      </w:pPr>
      <w:r>
        <w:rPr>
          <w:rStyle w:val="1"/>
          <w:color w:val="000000"/>
        </w:rPr>
        <w:t>обеспечение доступности для инвалидов помещений указанных организаций, прилегающих территорий и предоставляемых услуг;</w:t>
      </w:r>
    </w:p>
    <w:p w:rsidR="00883365" w:rsidRDefault="00883365" w:rsidP="00883365">
      <w:pPr>
        <w:pStyle w:val="a3"/>
        <w:framePr w:w="10262" w:h="14376" w:hRule="exact" w:wrap="none" w:vAnchor="page" w:hAnchor="page" w:x="1269" w:y="1026"/>
        <w:numPr>
          <w:ilvl w:val="0"/>
          <w:numId w:val="10"/>
        </w:numPr>
        <w:tabs>
          <w:tab w:val="left" w:pos="946"/>
        </w:tabs>
        <w:ind w:firstLine="440"/>
        <w:jc w:val="both"/>
      </w:pPr>
      <w:r>
        <w:rPr>
          <w:rStyle w:val="1"/>
          <w:color w:val="000000"/>
        </w:rPr>
        <w:t>доброжелательность, вежливость работников Организаций;</w:t>
      </w:r>
    </w:p>
    <w:p w:rsidR="00883365" w:rsidRDefault="00883365" w:rsidP="00883365">
      <w:pPr>
        <w:pStyle w:val="a3"/>
        <w:framePr w:w="10262" w:h="14376" w:hRule="exact" w:wrap="none" w:vAnchor="page" w:hAnchor="page" w:x="1269" w:y="1026"/>
        <w:numPr>
          <w:ilvl w:val="0"/>
          <w:numId w:val="10"/>
        </w:numPr>
        <w:tabs>
          <w:tab w:val="left" w:pos="946"/>
        </w:tabs>
        <w:ind w:firstLine="440"/>
        <w:jc w:val="both"/>
      </w:pPr>
      <w:r>
        <w:rPr>
          <w:rStyle w:val="1"/>
          <w:color w:val="000000"/>
        </w:rPr>
        <w:t>удовлетворенность условиями оказания услуг.</w:t>
      </w:r>
    </w:p>
    <w:p w:rsidR="00883365" w:rsidRDefault="00883365" w:rsidP="00883365">
      <w:pPr>
        <w:pStyle w:val="a3"/>
        <w:framePr w:w="10262" w:h="14376" w:hRule="exact" w:wrap="none" w:vAnchor="page" w:hAnchor="page" w:x="1269" w:y="1026"/>
        <w:numPr>
          <w:ilvl w:val="0"/>
          <w:numId w:val="9"/>
        </w:numPr>
        <w:tabs>
          <w:tab w:val="left" w:pos="946"/>
        </w:tabs>
        <w:ind w:firstLine="440"/>
        <w:jc w:val="both"/>
      </w:pPr>
      <w:r>
        <w:rPr>
          <w:rStyle w:val="1"/>
          <w:color w:val="000000"/>
        </w:rPr>
        <w:t>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 xml:space="preserve">Выявление и обобщение мнения граждан о качестве условий оказания услуг Организациями должны быть выполнены Исполнителем в соответствии с Методикой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w:t>
      </w:r>
      <w:proofErr w:type="spellStart"/>
      <w:r>
        <w:rPr>
          <w:rStyle w:val="1"/>
          <w:color w:val="000000"/>
        </w:rPr>
        <w:t>медико</w:t>
      </w:r>
      <w:r>
        <w:rPr>
          <w:rStyle w:val="1"/>
          <w:color w:val="000000"/>
        </w:rPr>
        <w:softHyphen/>
        <w:t>социальной</w:t>
      </w:r>
      <w:proofErr w:type="spellEnd"/>
      <w:r>
        <w:rPr>
          <w:rStyle w:val="1"/>
          <w:color w:val="000000"/>
        </w:rPr>
        <w:t xml:space="preserve"> экспертизы, утвержденной приказом Министерства труда и социальной защиты Российской Федерации от 30 октября 2018 года № 675н.</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Исполнитель с учетом указанных выше требований обязан в течение</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3 календарных дней со дня начала оказания услуг разработать и согласовать</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с Заказчиком:</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Информационные и коммуникационные инструменты для сбора и обобщения данных:</w:t>
      </w:r>
    </w:p>
    <w:p w:rsidR="00883365" w:rsidRDefault="00883365" w:rsidP="00883365">
      <w:pPr>
        <w:pStyle w:val="a3"/>
        <w:framePr w:w="10262" w:h="14376" w:hRule="exact" w:wrap="none" w:vAnchor="page" w:hAnchor="page" w:x="1269" w:y="1026"/>
        <w:numPr>
          <w:ilvl w:val="0"/>
          <w:numId w:val="11"/>
        </w:numPr>
        <w:tabs>
          <w:tab w:val="left" w:pos="702"/>
        </w:tabs>
        <w:ind w:firstLine="440"/>
        <w:jc w:val="both"/>
      </w:pPr>
      <w:r>
        <w:rPr>
          <w:rStyle w:val="1"/>
          <w:color w:val="000000"/>
        </w:rPr>
        <w:t>онлайн-форму для сбора результатов независимой оценки качества.</w:t>
      </w:r>
    </w:p>
    <w:p w:rsidR="00883365" w:rsidRDefault="00883365" w:rsidP="00883365">
      <w:pPr>
        <w:pStyle w:val="a3"/>
        <w:framePr w:w="10262" w:h="14376" w:hRule="exact" w:wrap="none" w:vAnchor="page" w:hAnchor="page" w:x="1269" w:y="1026"/>
        <w:numPr>
          <w:ilvl w:val="0"/>
          <w:numId w:val="11"/>
        </w:numPr>
        <w:tabs>
          <w:tab w:val="left" w:pos="690"/>
        </w:tabs>
        <w:ind w:firstLine="440"/>
        <w:jc w:val="both"/>
      </w:pPr>
      <w:r>
        <w:rPr>
          <w:rStyle w:val="1"/>
          <w:color w:val="000000"/>
        </w:rPr>
        <w:t>электронный вариант анкеты для проведения опроса респондентов, обеспечив возможность однократного участия в анкетировании с одного 1Р адреса.</w:t>
      </w:r>
    </w:p>
    <w:p w:rsidR="00883365" w:rsidRDefault="00883365" w:rsidP="00883365">
      <w:pPr>
        <w:pStyle w:val="a3"/>
        <w:framePr w:w="10262" w:h="14376" w:hRule="exact" w:wrap="none" w:vAnchor="page" w:hAnchor="page" w:x="1269" w:y="1026"/>
        <w:numPr>
          <w:ilvl w:val="0"/>
          <w:numId w:val="11"/>
        </w:numPr>
        <w:tabs>
          <w:tab w:val="left" w:pos="968"/>
        </w:tabs>
        <w:ind w:firstLine="720"/>
        <w:jc w:val="both"/>
      </w:pPr>
      <w:r>
        <w:rPr>
          <w:rStyle w:val="1"/>
          <w:color w:val="000000"/>
        </w:rPr>
        <w:t>дату и время проведения сбора первичной информации, согласованную с каждой образовательной организацией</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Провести информационно-разъяснительную работу с представителями муниципальных органов управления образованием и руководителями образовательных организаций на предмет особенностей проведения процедуры и сбора данных. Подготовить проект информационного письма для потенциальных участников анкетирования, содержащего информацию о процедуре сбора информации, цели и задачах, а также роли родительской общественности при ее проведении.</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Предварительно проинформировать образовательные организации о начале сбора первичной информации.</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Еженедельно в последний рабочий день в течении срока действия контракта Исполнитель предоставляет отчет о ходе исполнения контракта.</w:t>
      </w:r>
    </w:p>
    <w:p w:rsidR="00883365" w:rsidRDefault="00883365" w:rsidP="00883365">
      <w:pPr>
        <w:pStyle w:val="a3"/>
        <w:framePr w:w="10262" w:h="14376" w:hRule="exact" w:wrap="none" w:vAnchor="page" w:hAnchor="page" w:x="1269" w:y="1026"/>
        <w:ind w:firstLine="440"/>
        <w:jc w:val="both"/>
        <w:rPr>
          <w:rFonts w:ascii="Arial Unicode MS" w:cs="Arial Unicode MS"/>
        </w:rPr>
      </w:pPr>
      <w:r>
        <w:rPr>
          <w:rStyle w:val="1"/>
          <w:color w:val="000000"/>
        </w:rPr>
        <w:t>По итогам этапа «подготовка к сбору информации о качестве условий осуществления образовательной деятельности Организациями» представить Заказчику пояснительную записку, содержащую:</w:t>
      </w:r>
    </w:p>
    <w:p w:rsidR="00883365" w:rsidRDefault="00883365" w:rsidP="00883365">
      <w:pPr>
        <w:pStyle w:val="a3"/>
        <w:framePr w:w="10262" w:h="14376" w:hRule="exact" w:wrap="none" w:vAnchor="page" w:hAnchor="page" w:x="1269" w:y="1026"/>
        <w:numPr>
          <w:ilvl w:val="0"/>
          <w:numId w:val="11"/>
        </w:numPr>
        <w:tabs>
          <w:tab w:val="left" w:pos="702"/>
        </w:tabs>
        <w:ind w:firstLine="440"/>
        <w:jc w:val="both"/>
      </w:pPr>
      <w:r>
        <w:rPr>
          <w:rStyle w:val="1"/>
          <w:color w:val="000000"/>
        </w:rPr>
        <w:t>график сбора информации об образовательных организациях;</w:t>
      </w:r>
    </w:p>
    <w:p w:rsidR="00883365" w:rsidRDefault="00883365" w:rsidP="00883365">
      <w:pPr>
        <w:pStyle w:val="a7"/>
        <w:framePr w:w="10262" w:h="293" w:hRule="exact" w:wrap="none" w:vAnchor="page" w:hAnchor="page" w:x="1269" w:y="15574"/>
        <w:jc w:val="center"/>
        <w:rPr>
          <w:rFonts w:ascii="Arial Unicode MS" w:cs="Arial Unicode MS"/>
          <w:sz w:val="24"/>
          <w:szCs w:val="24"/>
        </w:rPr>
      </w:pPr>
      <w:r>
        <w:rPr>
          <w:rStyle w:val="a6"/>
          <w:color w:val="000000"/>
        </w:rPr>
        <w:t>6</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a3"/>
        <w:framePr w:w="10262" w:h="14232" w:hRule="exact" w:wrap="none" w:vAnchor="page" w:hAnchor="page" w:x="1269" w:y="1021"/>
        <w:numPr>
          <w:ilvl w:val="0"/>
          <w:numId w:val="11"/>
        </w:numPr>
        <w:tabs>
          <w:tab w:val="left" w:pos="691"/>
        </w:tabs>
        <w:ind w:firstLine="440"/>
        <w:jc w:val="both"/>
      </w:pPr>
      <w:r>
        <w:rPr>
          <w:rStyle w:val="1"/>
          <w:color w:val="000000"/>
        </w:rPr>
        <w:lastRenderedPageBreak/>
        <w:t>лист наблюдения независимого эксперта;</w:t>
      </w:r>
    </w:p>
    <w:p w:rsidR="00883365" w:rsidRDefault="00883365" w:rsidP="00883365">
      <w:pPr>
        <w:pStyle w:val="a3"/>
        <w:framePr w:w="10262" w:h="14232" w:hRule="exact" w:wrap="none" w:vAnchor="page" w:hAnchor="page" w:x="1269" w:y="1021"/>
        <w:numPr>
          <w:ilvl w:val="0"/>
          <w:numId w:val="11"/>
        </w:numPr>
        <w:tabs>
          <w:tab w:val="left" w:pos="683"/>
        </w:tabs>
        <w:ind w:firstLine="440"/>
        <w:jc w:val="both"/>
      </w:pPr>
      <w:r>
        <w:rPr>
          <w:rStyle w:val="1"/>
          <w:color w:val="000000"/>
        </w:rPr>
        <w:t>график посещения независимыми экспертами образовательных организаций, с указанием даты и времени посещения;</w:t>
      </w:r>
    </w:p>
    <w:p w:rsidR="00883365" w:rsidRDefault="00883365" w:rsidP="00883365">
      <w:pPr>
        <w:pStyle w:val="a3"/>
        <w:framePr w:w="10262" w:h="14232" w:hRule="exact" w:wrap="none" w:vAnchor="page" w:hAnchor="page" w:x="1269" w:y="1021"/>
        <w:numPr>
          <w:ilvl w:val="0"/>
          <w:numId w:val="11"/>
        </w:numPr>
        <w:tabs>
          <w:tab w:val="left" w:pos="691"/>
        </w:tabs>
        <w:ind w:firstLine="440"/>
        <w:jc w:val="both"/>
      </w:pPr>
      <w:r>
        <w:rPr>
          <w:rStyle w:val="1"/>
          <w:color w:val="000000"/>
        </w:rPr>
        <w:t>планируемое количество респондентов в каждой образовательной организации;</w:t>
      </w:r>
    </w:p>
    <w:p w:rsidR="00883365" w:rsidRDefault="00883365" w:rsidP="00883365">
      <w:pPr>
        <w:pStyle w:val="a3"/>
        <w:framePr w:w="10262" w:h="14232" w:hRule="exact" w:wrap="none" w:vAnchor="page" w:hAnchor="page" w:x="1269" w:y="1021"/>
        <w:numPr>
          <w:ilvl w:val="0"/>
          <w:numId w:val="11"/>
        </w:numPr>
        <w:tabs>
          <w:tab w:val="left" w:pos="691"/>
        </w:tabs>
        <w:ind w:firstLine="440"/>
        <w:jc w:val="both"/>
      </w:pPr>
      <w:r>
        <w:rPr>
          <w:rStyle w:val="1"/>
          <w:color w:val="000000"/>
        </w:rPr>
        <w:t>форму анкеты для опроса респондентов;</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Заказчик в течение трех рабочих дней с момента получения согласовывает пояснительную записку. В случае наличия замечаний Заказчик составляет перечень замечаний и направляет их Исполнителю. Исполнитель в течение 2 дней с момента получения замечаний устраняет их и направляет Заказчику пояснительную записку на повторное согласование.</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 xml:space="preserve">При посещении Организаций Исполнитель обязан соблюдать рекомендаций по преодолению ситуации с распространением новой </w:t>
      </w:r>
      <w:proofErr w:type="spellStart"/>
      <w:r>
        <w:rPr>
          <w:rStyle w:val="1"/>
          <w:color w:val="000000"/>
        </w:rPr>
        <w:t>коронавирусной</w:t>
      </w:r>
      <w:proofErr w:type="spellEnd"/>
      <w:r>
        <w:rPr>
          <w:rStyle w:val="1"/>
          <w:color w:val="000000"/>
        </w:rPr>
        <w:t xml:space="preserve"> инфекции, принятых на федеральном и региональном уровне, мероприятия по поэтапному выходу из режима самоизоляции, принятых в Республике Дагестан, а также санитарно-эпидемиологические нормы.</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 xml:space="preserve">Исполнитель должен обеспечить возможность обработки заполненных респондентами анкет посредством программного обеспечения, обеспечивающего </w:t>
      </w:r>
      <w:proofErr w:type="spellStart"/>
      <w:r>
        <w:rPr>
          <w:rStyle w:val="1"/>
          <w:color w:val="000000"/>
        </w:rPr>
        <w:t>валидность</w:t>
      </w:r>
      <w:proofErr w:type="spellEnd"/>
      <w:r>
        <w:rPr>
          <w:rStyle w:val="1"/>
          <w:color w:val="000000"/>
        </w:rPr>
        <w:t xml:space="preserve"> и надежность полученных результатов.</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Мнения участников анкетирования учитываются анонимно и используются в обобщенном виде исключительно в исследовательских целях. При обеспечении процедуры заполнения анкеты респондентом соблюдаются правила работы с персональными данными, гарантирующие независимость участникам анкетного опроса и анонимность анкетирования.</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По итогам стадии сбора и обобщения информации, формирования массивов данных, формирования отчета о предварительных результатах оказания услуг представить Заказчику информацию, содержащую:</w:t>
      </w:r>
    </w:p>
    <w:p w:rsidR="00883365" w:rsidRDefault="00883365" w:rsidP="00883365">
      <w:pPr>
        <w:pStyle w:val="a3"/>
        <w:framePr w:w="10262" w:h="14232" w:hRule="exact" w:wrap="none" w:vAnchor="page" w:hAnchor="page" w:x="1269" w:y="1021"/>
        <w:numPr>
          <w:ilvl w:val="0"/>
          <w:numId w:val="11"/>
        </w:numPr>
        <w:tabs>
          <w:tab w:val="left" w:pos="678"/>
        </w:tabs>
        <w:ind w:firstLine="440"/>
        <w:jc w:val="both"/>
      </w:pPr>
      <w:r>
        <w:rPr>
          <w:rStyle w:val="1"/>
          <w:color w:val="000000"/>
        </w:rPr>
        <w:t>заполненные формы сбора данных о структуре и содержании официальных сайтов образовательных организаций;</w:t>
      </w:r>
    </w:p>
    <w:p w:rsidR="00883365" w:rsidRDefault="00883365" w:rsidP="00883365">
      <w:pPr>
        <w:pStyle w:val="a3"/>
        <w:framePr w:w="10262" w:h="14232" w:hRule="exact" w:wrap="none" w:vAnchor="page" w:hAnchor="page" w:x="1269" w:y="1021"/>
        <w:numPr>
          <w:ilvl w:val="0"/>
          <w:numId w:val="11"/>
        </w:numPr>
        <w:tabs>
          <w:tab w:val="left" w:pos="691"/>
        </w:tabs>
        <w:ind w:firstLine="440"/>
        <w:jc w:val="both"/>
      </w:pPr>
      <w:r>
        <w:rPr>
          <w:rStyle w:val="1"/>
          <w:color w:val="000000"/>
        </w:rPr>
        <w:t>копии заполненных независимыми экспертами листов наблюдений;</w:t>
      </w:r>
    </w:p>
    <w:p w:rsidR="00883365" w:rsidRDefault="00883365" w:rsidP="00883365">
      <w:pPr>
        <w:pStyle w:val="a3"/>
        <w:framePr w:w="10262" w:h="14232" w:hRule="exact" w:wrap="none" w:vAnchor="page" w:hAnchor="page" w:x="1269" w:y="1021"/>
        <w:numPr>
          <w:ilvl w:val="0"/>
          <w:numId w:val="11"/>
        </w:numPr>
        <w:tabs>
          <w:tab w:val="left" w:pos="691"/>
        </w:tabs>
        <w:ind w:firstLine="440"/>
        <w:jc w:val="both"/>
      </w:pPr>
      <w:r>
        <w:rPr>
          <w:rStyle w:val="1"/>
          <w:color w:val="000000"/>
        </w:rPr>
        <w:t>количественные результаты анкетирования респондентов.</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Заказчик в течение пяти рабочих дней с момента получения информации, в рамках этапа «осуществление сбора информации о качестве условий осуществления образовательной деятельности Организациями», согласовывает представленную информацию. В случае наличия замечаний Заказчик составляет перечень замечаний и направляет их Исполнителю. Исполнитель в течение пяти дней с момента получения замечаний устраняет их и направляет Заказчику информацию на повторное согласование.</w:t>
      </w:r>
    </w:p>
    <w:p w:rsidR="00883365" w:rsidRDefault="00883365" w:rsidP="00883365">
      <w:pPr>
        <w:pStyle w:val="a3"/>
        <w:framePr w:w="10262" w:h="14232" w:hRule="exact" w:wrap="none" w:vAnchor="page" w:hAnchor="page" w:x="1269" w:y="1021"/>
        <w:spacing w:after="520"/>
        <w:ind w:firstLine="440"/>
        <w:jc w:val="both"/>
        <w:rPr>
          <w:rFonts w:ascii="Arial Unicode MS" w:cs="Arial Unicode MS"/>
        </w:rPr>
      </w:pPr>
      <w:r>
        <w:rPr>
          <w:rStyle w:val="1"/>
          <w:color w:val="000000"/>
        </w:rPr>
        <w:t>В рамках указанного этапа Исполнитель по результатам осуществления сбора информации о качестве условий осуществления образовательной деятельности организациями должен предоставить Заказчику массив собранных исходных данных по всем Организациям в электронном виде.</w:t>
      </w:r>
    </w:p>
    <w:p w:rsidR="00883365" w:rsidRDefault="00883365" w:rsidP="00883365">
      <w:pPr>
        <w:pStyle w:val="22"/>
        <w:framePr w:w="10262" w:h="14232" w:hRule="exact" w:wrap="none" w:vAnchor="page" w:hAnchor="page" w:x="1269" w:y="1021"/>
        <w:rPr>
          <w:rFonts w:ascii="Arial Unicode MS" w:cs="Arial Unicode MS"/>
          <w:b w:val="0"/>
          <w:bCs w:val="0"/>
          <w:i w:val="0"/>
          <w:iCs w:val="0"/>
          <w:color w:val="auto"/>
          <w:sz w:val="24"/>
          <w:szCs w:val="24"/>
        </w:rPr>
      </w:pPr>
      <w:bookmarkStart w:id="17" w:name="bookmark27"/>
      <w:bookmarkStart w:id="18" w:name="bookmark26"/>
      <w:r>
        <w:rPr>
          <w:rStyle w:val="21"/>
          <w:b/>
          <w:bCs/>
          <w:i/>
          <w:iCs/>
        </w:rPr>
        <w:t>Объем выборочной совокупности</w:t>
      </w:r>
      <w:bookmarkEnd w:id="17"/>
      <w:bookmarkEnd w:id="18"/>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Сбор и обобщение информации о качестве условий осуществления образовательной деятельности должны быть выполнены Исполнителем в отношении 745 образовательных организаций, указанных в приложении к настоящему техническому заданию (далее - Организации).</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Объем выборочной совокупности респондентов для выявления мнения граждан формируется для каждой образовательной организации в зависимости от общей численности получателей услуг, в данной организации в течение календарного года предшествующего году проведения независимой оценки качества, и составляет 40% от объема генеральной совокупности, но не более 600 респондентов в одной образовательной организации.</w:t>
      </w:r>
    </w:p>
    <w:p w:rsidR="00883365" w:rsidRDefault="00883365" w:rsidP="00883365">
      <w:pPr>
        <w:pStyle w:val="a3"/>
        <w:framePr w:w="10262" w:h="14232" w:hRule="exact" w:wrap="none" w:vAnchor="page" w:hAnchor="page" w:x="1269" w:y="1021"/>
        <w:ind w:firstLine="440"/>
        <w:jc w:val="both"/>
        <w:rPr>
          <w:rFonts w:ascii="Arial Unicode MS" w:cs="Arial Unicode MS"/>
        </w:rPr>
      </w:pPr>
      <w:r>
        <w:rPr>
          <w:rStyle w:val="1"/>
          <w:color w:val="000000"/>
        </w:rPr>
        <w:t>При формировании объема генеральной и выборочной совокупностей респондентов в одной организации, осуществляющей образовательную деятельность, в зависимости от уровня</w:t>
      </w:r>
    </w:p>
    <w:p w:rsidR="00883365" w:rsidRDefault="00883365" w:rsidP="00883365">
      <w:pPr>
        <w:pStyle w:val="a7"/>
        <w:framePr w:wrap="none" w:vAnchor="page" w:hAnchor="page" w:x="6525" w:y="15469"/>
        <w:rPr>
          <w:rFonts w:ascii="Arial Unicode MS" w:cs="Arial Unicode MS"/>
          <w:sz w:val="24"/>
          <w:szCs w:val="24"/>
        </w:rPr>
      </w:pPr>
      <w:r>
        <w:rPr>
          <w:rStyle w:val="a6"/>
          <w:color w:val="000000"/>
        </w:rPr>
        <w:t>7</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a3"/>
        <w:framePr w:w="10262" w:h="595" w:hRule="exact" w:wrap="none" w:vAnchor="page" w:hAnchor="page" w:x="1269" w:y="1026"/>
        <w:ind w:firstLine="0"/>
        <w:jc w:val="both"/>
        <w:rPr>
          <w:rFonts w:ascii="Arial Unicode MS" w:cs="Arial Unicode MS"/>
        </w:rPr>
      </w:pPr>
      <w:r>
        <w:rPr>
          <w:rStyle w:val="1"/>
          <w:color w:val="000000"/>
        </w:rPr>
        <w:lastRenderedPageBreak/>
        <w:t>образования следует руководствоваться следующими рекомендациями, представленными в таблице 1.</w:t>
      </w:r>
    </w:p>
    <w:p w:rsidR="00883365" w:rsidRDefault="00883365" w:rsidP="00883365">
      <w:pPr>
        <w:pStyle w:val="ab"/>
        <w:framePr w:wrap="none" w:vAnchor="page" w:hAnchor="page" w:x="1706" w:y="1626"/>
        <w:rPr>
          <w:rFonts w:ascii="Arial Unicode MS" w:cs="Arial Unicode MS"/>
          <w:b w:val="0"/>
          <w:bCs w:val="0"/>
        </w:rPr>
      </w:pPr>
      <w:r>
        <w:rPr>
          <w:rStyle w:val="aa"/>
          <w:color w:val="000000"/>
        </w:rPr>
        <w:t>Таблица 1</w:t>
      </w:r>
    </w:p>
    <w:tbl>
      <w:tblPr>
        <w:tblW w:w="0" w:type="auto"/>
        <w:tblInd w:w="5" w:type="dxa"/>
        <w:tblLayout w:type="fixed"/>
        <w:tblCellMar>
          <w:left w:w="0" w:type="dxa"/>
          <w:right w:w="0" w:type="dxa"/>
        </w:tblCellMar>
        <w:tblLook w:val="0000" w:firstRow="0" w:lastRow="0" w:firstColumn="0" w:lastColumn="0" w:noHBand="0" w:noVBand="0"/>
      </w:tblPr>
      <w:tblGrid>
        <w:gridCol w:w="2021"/>
        <w:gridCol w:w="1973"/>
        <w:gridCol w:w="1973"/>
        <w:gridCol w:w="1968"/>
        <w:gridCol w:w="1978"/>
      </w:tblGrid>
      <w:tr w:rsidR="00883365" w:rsidTr="00B65C52">
        <w:trPr>
          <w:trHeight w:hRule="exact" w:val="850"/>
        </w:trPr>
        <w:tc>
          <w:tcPr>
            <w:tcW w:w="2021"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Получатели образовательных услуг</w:t>
            </w:r>
          </w:p>
        </w:tc>
        <w:tc>
          <w:tcPr>
            <w:tcW w:w="1973"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ДО</w:t>
            </w:r>
          </w:p>
        </w:tc>
        <w:tc>
          <w:tcPr>
            <w:tcW w:w="1973"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ОО, ДОД</w:t>
            </w:r>
          </w:p>
        </w:tc>
        <w:tc>
          <w:tcPr>
            <w:tcW w:w="1968"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СПО</w:t>
            </w:r>
          </w:p>
        </w:tc>
        <w:tc>
          <w:tcPr>
            <w:tcW w:w="1978" w:type="dxa"/>
            <w:tcBorders>
              <w:top w:val="single" w:sz="4" w:space="0" w:color="auto"/>
              <w:left w:val="single" w:sz="4" w:space="0" w:color="auto"/>
              <w:bottom w:val="nil"/>
              <w:right w:val="single" w:sz="4" w:space="0" w:color="auto"/>
            </w:tcBorders>
          </w:tcPr>
          <w:p w:rsidR="00883365" w:rsidRDefault="00883365" w:rsidP="00B65C52">
            <w:pPr>
              <w:pStyle w:val="a9"/>
              <w:framePr w:w="9912" w:h="6994" w:wrap="none" w:vAnchor="page" w:hAnchor="page" w:x="1298" w:y="1875"/>
              <w:rPr>
                <w:rFonts w:ascii="Arial Unicode MS" w:cs="Arial Unicode MS"/>
                <w:sz w:val="24"/>
                <w:szCs w:val="24"/>
              </w:rPr>
            </w:pPr>
            <w:proofErr w:type="spellStart"/>
            <w:r>
              <w:rPr>
                <w:rStyle w:val="a8"/>
                <w:smallCaps/>
                <w:color w:val="000000"/>
                <w:sz w:val="30"/>
                <w:szCs w:val="30"/>
              </w:rPr>
              <w:t>Дпо</w:t>
            </w:r>
            <w:proofErr w:type="spellEnd"/>
          </w:p>
        </w:tc>
      </w:tr>
      <w:tr w:rsidR="00883365" w:rsidTr="00B65C52">
        <w:trPr>
          <w:trHeight w:hRule="exact" w:val="293"/>
        </w:trPr>
        <w:tc>
          <w:tcPr>
            <w:tcW w:w="2021"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1</w:t>
            </w:r>
          </w:p>
        </w:tc>
        <w:tc>
          <w:tcPr>
            <w:tcW w:w="1973"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2</w:t>
            </w:r>
          </w:p>
        </w:tc>
        <w:tc>
          <w:tcPr>
            <w:tcW w:w="1973"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3</w:t>
            </w:r>
          </w:p>
        </w:tc>
        <w:tc>
          <w:tcPr>
            <w:tcW w:w="1968"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4</w:t>
            </w:r>
          </w:p>
        </w:tc>
        <w:tc>
          <w:tcPr>
            <w:tcW w:w="1978" w:type="dxa"/>
            <w:tcBorders>
              <w:top w:val="single" w:sz="4" w:space="0" w:color="auto"/>
              <w:left w:val="single" w:sz="4" w:space="0" w:color="auto"/>
              <w:bottom w:val="nil"/>
              <w:right w:val="single" w:sz="4" w:space="0" w:color="auto"/>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5</w:t>
            </w:r>
          </w:p>
        </w:tc>
      </w:tr>
      <w:tr w:rsidR="00883365" w:rsidTr="00B65C52">
        <w:trPr>
          <w:trHeight w:hRule="exact" w:val="845"/>
        </w:trPr>
        <w:tc>
          <w:tcPr>
            <w:tcW w:w="2021"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Обучающиеся</w:t>
            </w:r>
          </w:p>
        </w:tc>
        <w:tc>
          <w:tcPr>
            <w:tcW w:w="1973"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c>
          <w:tcPr>
            <w:tcW w:w="1973"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лица, достигшие</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14 лет</w:t>
            </w:r>
          </w:p>
        </w:tc>
        <w:tc>
          <w:tcPr>
            <w:tcW w:w="1968"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c>
          <w:tcPr>
            <w:tcW w:w="1978" w:type="dxa"/>
            <w:tcBorders>
              <w:top w:val="single" w:sz="4" w:space="0" w:color="auto"/>
              <w:left w:val="single" w:sz="4" w:space="0" w:color="auto"/>
              <w:bottom w:val="nil"/>
              <w:right w:val="single" w:sz="4" w:space="0" w:color="auto"/>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r>
      <w:tr w:rsidR="00883365" w:rsidTr="00B65C52">
        <w:trPr>
          <w:trHeight w:hRule="exact" w:val="845"/>
        </w:trPr>
        <w:tc>
          <w:tcPr>
            <w:tcW w:w="2021" w:type="dxa"/>
            <w:tcBorders>
              <w:top w:val="single" w:sz="4" w:space="0" w:color="auto"/>
              <w:left w:val="single" w:sz="4" w:space="0" w:color="auto"/>
              <w:bottom w:val="nil"/>
              <w:right w:val="nil"/>
            </w:tcBorders>
            <w:vAlign w:val="bottom"/>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Родители (законные представители)</w:t>
            </w:r>
          </w:p>
        </w:tc>
        <w:tc>
          <w:tcPr>
            <w:tcW w:w="1973"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c>
          <w:tcPr>
            <w:tcW w:w="1973"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c>
          <w:tcPr>
            <w:tcW w:w="1968" w:type="dxa"/>
            <w:tcBorders>
              <w:top w:val="single" w:sz="4" w:space="0" w:color="auto"/>
              <w:left w:val="single" w:sz="4" w:space="0" w:color="auto"/>
              <w:bottom w:val="nil"/>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c>
          <w:tcPr>
            <w:tcW w:w="1978" w:type="dxa"/>
            <w:tcBorders>
              <w:top w:val="single" w:sz="4" w:space="0" w:color="auto"/>
              <w:left w:val="single" w:sz="4" w:space="0" w:color="auto"/>
              <w:bottom w:val="nil"/>
              <w:right w:val="single" w:sz="4" w:space="0" w:color="auto"/>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w:t>
            </w:r>
          </w:p>
        </w:tc>
      </w:tr>
      <w:tr w:rsidR="00883365" w:rsidTr="00B65C52">
        <w:trPr>
          <w:trHeight w:hRule="exact" w:val="4162"/>
        </w:trPr>
        <w:tc>
          <w:tcPr>
            <w:tcW w:w="2021" w:type="dxa"/>
            <w:tcBorders>
              <w:top w:val="single" w:sz="4" w:space="0" w:color="auto"/>
              <w:left w:val="single" w:sz="4" w:space="0" w:color="auto"/>
              <w:bottom w:val="single" w:sz="4" w:space="0" w:color="auto"/>
              <w:right w:val="nil"/>
            </w:tcBorders>
          </w:tcPr>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Генеральная совокупность</w:t>
            </w:r>
          </w:p>
        </w:tc>
        <w:tc>
          <w:tcPr>
            <w:tcW w:w="1973" w:type="dxa"/>
            <w:tcBorders>
              <w:top w:val="single" w:sz="4" w:space="0" w:color="auto"/>
              <w:left w:val="single" w:sz="4" w:space="0" w:color="auto"/>
              <w:bottom w:val="single" w:sz="4" w:space="0" w:color="auto"/>
              <w:right w:val="nil"/>
            </w:tcBorders>
          </w:tcPr>
          <w:p w:rsidR="00883365" w:rsidRDefault="00883365" w:rsidP="00B65C52">
            <w:pPr>
              <w:pStyle w:val="a9"/>
              <w:framePr w:w="9912" w:h="6994" w:wrap="none" w:vAnchor="page" w:hAnchor="page" w:x="1298" w:y="1875"/>
              <w:tabs>
                <w:tab w:val="left" w:pos="1291"/>
              </w:tabs>
              <w:rPr>
                <w:rFonts w:ascii="Arial Unicode MS" w:cs="Arial Unicode MS"/>
                <w:sz w:val="24"/>
                <w:szCs w:val="24"/>
              </w:rPr>
            </w:pPr>
            <w:r>
              <w:rPr>
                <w:rStyle w:val="a8"/>
                <w:color w:val="000000"/>
                <w:sz w:val="24"/>
                <w:szCs w:val="24"/>
              </w:rPr>
              <w:t xml:space="preserve">Соответствует численности обучающихся в течение календарного года, </w:t>
            </w:r>
            <w:proofErr w:type="spellStart"/>
            <w:r>
              <w:rPr>
                <w:rStyle w:val="a8"/>
                <w:color w:val="000000"/>
                <w:sz w:val="24"/>
                <w:szCs w:val="24"/>
              </w:rPr>
              <w:t>предшествующе</w:t>
            </w:r>
            <w:proofErr w:type="spellEnd"/>
            <w:r>
              <w:rPr>
                <w:rStyle w:val="a8"/>
                <w:color w:val="000000"/>
                <w:sz w:val="24"/>
                <w:szCs w:val="24"/>
              </w:rPr>
              <w:t xml:space="preserve"> </w:t>
            </w:r>
            <w:proofErr w:type="spellStart"/>
            <w:r>
              <w:rPr>
                <w:rStyle w:val="a8"/>
                <w:color w:val="000000"/>
                <w:sz w:val="24"/>
                <w:szCs w:val="24"/>
              </w:rPr>
              <w:t>го</w:t>
            </w:r>
            <w:proofErr w:type="spellEnd"/>
            <w:r>
              <w:rPr>
                <w:rStyle w:val="a8"/>
                <w:color w:val="000000"/>
                <w:sz w:val="24"/>
                <w:szCs w:val="24"/>
              </w:rPr>
              <w:tab/>
              <w:t>году</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проведения независимой оценки качества</w:t>
            </w:r>
          </w:p>
        </w:tc>
        <w:tc>
          <w:tcPr>
            <w:tcW w:w="1973" w:type="dxa"/>
            <w:tcBorders>
              <w:top w:val="single" w:sz="4" w:space="0" w:color="auto"/>
              <w:left w:val="single" w:sz="4" w:space="0" w:color="auto"/>
              <w:bottom w:val="single" w:sz="4" w:space="0" w:color="auto"/>
              <w:right w:val="nil"/>
            </w:tcBorders>
            <w:vAlign w:val="bottom"/>
          </w:tcPr>
          <w:p w:rsidR="00883365" w:rsidRDefault="00883365" w:rsidP="00B65C52">
            <w:pPr>
              <w:pStyle w:val="a9"/>
              <w:framePr w:w="9912" w:h="6994" w:wrap="none" w:vAnchor="page" w:hAnchor="page" w:x="1298" w:y="1875"/>
              <w:tabs>
                <w:tab w:val="left" w:pos="1291"/>
              </w:tabs>
              <w:rPr>
                <w:rFonts w:ascii="Arial Unicode MS" w:cs="Arial Unicode MS"/>
                <w:sz w:val="24"/>
                <w:szCs w:val="24"/>
              </w:rPr>
            </w:pPr>
            <w:r>
              <w:rPr>
                <w:rStyle w:val="a8"/>
                <w:color w:val="000000"/>
                <w:sz w:val="24"/>
                <w:szCs w:val="24"/>
              </w:rPr>
              <w:t xml:space="preserve">Соответствует сумме общей численности обучающихся и численности обучающихся, достигших 14 лет, в течение календарного года, </w:t>
            </w:r>
            <w:proofErr w:type="spellStart"/>
            <w:r>
              <w:rPr>
                <w:rStyle w:val="a8"/>
                <w:color w:val="000000"/>
                <w:sz w:val="24"/>
                <w:szCs w:val="24"/>
              </w:rPr>
              <w:t>предшествующе</w:t>
            </w:r>
            <w:proofErr w:type="spellEnd"/>
            <w:r>
              <w:rPr>
                <w:rStyle w:val="a8"/>
                <w:color w:val="000000"/>
                <w:sz w:val="24"/>
                <w:szCs w:val="24"/>
              </w:rPr>
              <w:t xml:space="preserve"> </w:t>
            </w:r>
            <w:proofErr w:type="spellStart"/>
            <w:r>
              <w:rPr>
                <w:rStyle w:val="a8"/>
                <w:color w:val="000000"/>
                <w:sz w:val="24"/>
                <w:szCs w:val="24"/>
              </w:rPr>
              <w:t>го</w:t>
            </w:r>
            <w:proofErr w:type="spellEnd"/>
            <w:r>
              <w:rPr>
                <w:rStyle w:val="a8"/>
                <w:color w:val="000000"/>
                <w:sz w:val="24"/>
                <w:szCs w:val="24"/>
              </w:rPr>
              <w:tab/>
              <w:t>году</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проведения независимой оценки качества</w:t>
            </w:r>
          </w:p>
        </w:tc>
        <w:tc>
          <w:tcPr>
            <w:tcW w:w="1968" w:type="dxa"/>
            <w:tcBorders>
              <w:top w:val="single" w:sz="4" w:space="0" w:color="auto"/>
              <w:left w:val="single" w:sz="4" w:space="0" w:color="auto"/>
              <w:bottom w:val="single" w:sz="4" w:space="0" w:color="auto"/>
              <w:right w:val="nil"/>
            </w:tcBorders>
          </w:tcPr>
          <w:p w:rsidR="00883365" w:rsidRDefault="00883365" w:rsidP="00B65C52">
            <w:pPr>
              <w:pStyle w:val="a9"/>
              <w:framePr w:w="9912" w:h="6994" w:wrap="none" w:vAnchor="page" w:hAnchor="page" w:x="1298" w:y="1875"/>
              <w:tabs>
                <w:tab w:val="left" w:pos="1291"/>
              </w:tabs>
              <w:rPr>
                <w:rFonts w:ascii="Arial Unicode MS" w:cs="Arial Unicode MS"/>
                <w:sz w:val="24"/>
                <w:szCs w:val="24"/>
              </w:rPr>
            </w:pPr>
            <w:r>
              <w:rPr>
                <w:rStyle w:val="a8"/>
                <w:color w:val="000000"/>
                <w:sz w:val="24"/>
                <w:szCs w:val="24"/>
              </w:rPr>
              <w:t xml:space="preserve">Соответствует двойной численности обучающихся течение календарного года, </w:t>
            </w:r>
            <w:proofErr w:type="spellStart"/>
            <w:r>
              <w:rPr>
                <w:rStyle w:val="a8"/>
                <w:color w:val="000000"/>
                <w:sz w:val="24"/>
                <w:szCs w:val="24"/>
              </w:rPr>
              <w:t>предшествующе</w:t>
            </w:r>
            <w:proofErr w:type="spellEnd"/>
            <w:r>
              <w:rPr>
                <w:rStyle w:val="a8"/>
                <w:color w:val="000000"/>
                <w:sz w:val="24"/>
                <w:szCs w:val="24"/>
              </w:rPr>
              <w:t xml:space="preserve"> </w:t>
            </w:r>
            <w:proofErr w:type="spellStart"/>
            <w:r>
              <w:rPr>
                <w:rStyle w:val="a8"/>
                <w:color w:val="000000"/>
                <w:sz w:val="24"/>
                <w:szCs w:val="24"/>
              </w:rPr>
              <w:t>го</w:t>
            </w:r>
            <w:proofErr w:type="spellEnd"/>
            <w:r>
              <w:rPr>
                <w:rStyle w:val="a8"/>
                <w:color w:val="000000"/>
                <w:sz w:val="24"/>
                <w:szCs w:val="24"/>
              </w:rPr>
              <w:tab/>
              <w:t>году</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проведения независимой оценки качества</w:t>
            </w:r>
          </w:p>
        </w:tc>
        <w:tc>
          <w:tcPr>
            <w:tcW w:w="1978" w:type="dxa"/>
            <w:tcBorders>
              <w:top w:val="single" w:sz="4" w:space="0" w:color="auto"/>
              <w:left w:val="single" w:sz="4" w:space="0" w:color="auto"/>
              <w:bottom w:val="single" w:sz="4" w:space="0" w:color="auto"/>
              <w:right w:val="single" w:sz="4" w:space="0" w:color="auto"/>
            </w:tcBorders>
          </w:tcPr>
          <w:p w:rsidR="00883365" w:rsidRDefault="00883365" w:rsidP="00B65C52">
            <w:pPr>
              <w:pStyle w:val="a9"/>
              <w:framePr w:w="9912" w:h="6994" w:wrap="none" w:vAnchor="page" w:hAnchor="page" w:x="1298" w:y="1875"/>
              <w:tabs>
                <w:tab w:val="left" w:pos="1296"/>
              </w:tabs>
              <w:rPr>
                <w:rFonts w:ascii="Arial Unicode MS" w:cs="Arial Unicode MS"/>
                <w:sz w:val="24"/>
                <w:szCs w:val="24"/>
              </w:rPr>
            </w:pPr>
            <w:r>
              <w:rPr>
                <w:rStyle w:val="a8"/>
                <w:color w:val="000000"/>
                <w:sz w:val="24"/>
                <w:szCs w:val="24"/>
              </w:rPr>
              <w:t xml:space="preserve">Соответствует численности обучающихся в течение календарного года, </w:t>
            </w:r>
            <w:proofErr w:type="spellStart"/>
            <w:r>
              <w:rPr>
                <w:rStyle w:val="a8"/>
                <w:color w:val="000000"/>
                <w:sz w:val="24"/>
                <w:szCs w:val="24"/>
              </w:rPr>
              <w:t>предшествующе</w:t>
            </w:r>
            <w:proofErr w:type="spellEnd"/>
            <w:r>
              <w:rPr>
                <w:rStyle w:val="a8"/>
                <w:color w:val="000000"/>
                <w:sz w:val="24"/>
                <w:szCs w:val="24"/>
              </w:rPr>
              <w:t xml:space="preserve"> </w:t>
            </w:r>
            <w:proofErr w:type="spellStart"/>
            <w:r>
              <w:rPr>
                <w:rStyle w:val="a8"/>
                <w:color w:val="000000"/>
                <w:sz w:val="24"/>
                <w:szCs w:val="24"/>
              </w:rPr>
              <w:t>го</w:t>
            </w:r>
            <w:proofErr w:type="spellEnd"/>
            <w:r>
              <w:rPr>
                <w:rStyle w:val="a8"/>
                <w:color w:val="000000"/>
                <w:sz w:val="24"/>
                <w:szCs w:val="24"/>
              </w:rPr>
              <w:tab/>
              <w:t>году</w:t>
            </w:r>
          </w:p>
          <w:p w:rsidR="00883365" w:rsidRDefault="00883365" w:rsidP="00B65C52">
            <w:pPr>
              <w:pStyle w:val="a9"/>
              <w:framePr w:w="9912" w:h="6994" w:wrap="none" w:vAnchor="page" w:hAnchor="page" w:x="1298" w:y="1875"/>
              <w:rPr>
                <w:rFonts w:ascii="Arial Unicode MS" w:cs="Arial Unicode MS"/>
                <w:sz w:val="24"/>
                <w:szCs w:val="24"/>
              </w:rPr>
            </w:pPr>
            <w:r>
              <w:rPr>
                <w:rStyle w:val="a8"/>
                <w:color w:val="000000"/>
                <w:sz w:val="24"/>
                <w:szCs w:val="24"/>
              </w:rPr>
              <w:t>проведения независимой оценки качества</w:t>
            </w:r>
          </w:p>
        </w:tc>
      </w:tr>
    </w:tbl>
    <w:p w:rsidR="00883365" w:rsidRDefault="00883365" w:rsidP="00883365">
      <w:pPr>
        <w:pStyle w:val="a3"/>
        <w:framePr w:w="10262" w:h="4858" w:hRule="exact" w:wrap="none" w:vAnchor="page" w:hAnchor="page" w:x="1269" w:y="9123"/>
        <w:spacing w:after="240"/>
        <w:ind w:firstLine="440"/>
        <w:jc w:val="both"/>
        <w:rPr>
          <w:rFonts w:ascii="Arial Unicode MS" w:cs="Arial Unicode MS"/>
        </w:rPr>
      </w:pPr>
      <w:r>
        <w:rPr>
          <w:rStyle w:val="1"/>
          <w:color w:val="000000"/>
        </w:rPr>
        <w:t>При формировании объема генеральной и выборочной совокупности респондентов в одной организации, осуществляющей образовательную деятельность, в зависимости от уровня образования следует руководствоваться Методическими рекомендациями к Единому порядку расчета показателей с учетом отраслевых особенностей, разработанными Министерством просвещения Российской Федерации.</w:t>
      </w:r>
    </w:p>
    <w:p w:rsidR="00883365" w:rsidRDefault="00883365" w:rsidP="00883365">
      <w:pPr>
        <w:pStyle w:val="22"/>
        <w:framePr w:w="10262" w:h="4858" w:hRule="exact" w:wrap="none" w:vAnchor="page" w:hAnchor="page" w:x="1269" w:y="9123"/>
        <w:rPr>
          <w:rFonts w:ascii="Arial Unicode MS" w:cs="Arial Unicode MS"/>
          <w:b w:val="0"/>
          <w:bCs w:val="0"/>
          <w:i w:val="0"/>
          <w:iCs w:val="0"/>
          <w:color w:val="auto"/>
          <w:sz w:val="24"/>
          <w:szCs w:val="24"/>
        </w:rPr>
      </w:pPr>
      <w:bookmarkStart w:id="19" w:name="bookmark30"/>
      <w:bookmarkStart w:id="20" w:name="bookmark29"/>
      <w:r>
        <w:rPr>
          <w:rStyle w:val="21"/>
          <w:b/>
          <w:bCs/>
          <w:i/>
          <w:iCs/>
        </w:rPr>
        <w:t>Общие критерии НОК</w:t>
      </w:r>
      <w:bookmarkEnd w:id="19"/>
      <w:bookmarkEnd w:id="20"/>
    </w:p>
    <w:p w:rsidR="00883365" w:rsidRDefault="00883365" w:rsidP="00883365">
      <w:pPr>
        <w:pStyle w:val="a3"/>
        <w:framePr w:w="10262" w:h="4858" w:hRule="exact" w:wrap="none" w:vAnchor="page" w:hAnchor="page" w:x="1269" w:y="9123"/>
        <w:ind w:firstLine="720"/>
        <w:jc w:val="both"/>
        <w:rPr>
          <w:rFonts w:ascii="Arial Unicode MS" w:cs="Arial Unicode MS"/>
        </w:rPr>
      </w:pPr>
      <w:r>
        <w:rPr>
          <w:rStyle w:val="1"/>
          <w:color w:val="000000"/>
        </w:rPr>
        <w:t>В соответствии с Федеральным законом от 29.12.2012 №273-ФЗ «Об образовании в Российской Федерации» независимая оценка качества образовательной деятельности организаций проводится по 5 группам критериев:</w:t>
      </w:r>
    </w:p>
    <w:p w:rsidR="00883365" w:rsidRDefault="00883365" w:rsidP="00883365">
      <w:pPr>
        <w:pStyle w:val="a3"/>
        <w:framePr w:w="10262" w:h="4858" w:hRule="exact" w:wrap="none" w:vAnchor="page" w:hAnchor="page" w:x="1269" w:y="9123"/>
        <w:numPr>
          <w:ilvl w:val="0"/>
          <w:numId w:val="12"/>
        </w:numPr>
        <w:tabs>
          <w:tab w:val="left" w:pos="336"/>
        </w:tabs>
        <w:ind w:left="360" w:hanging="360"/>
        <w:jc w:val="both"/>
      </w:pPr>
      <w:r>
        <w:rPr>
          <w:rStyle w:val="1"/>
          <w:color w:val="000000"/>
        </w:rPr>
        <w:t>открытость и доступность информации об организациях, осуществляющих образовательную деятельность;</w:t>
      </w:r>
    </w:p>
    <w:p w:rsidR="00883365" w:rsidRDefault="00883365" w:rsidP="00883365">
      <w:pPr>
        <w:pStyle w:val="a3"/>
        <w:framePr w:w="10262" w:h="4858" w:hRule="exact" w:wrap="none" w:vAnchor="page" w:hAnchor="page" w:x="1269" w:y="9123"/>
        <w:numPr>
          <w:ilvl w:val="0"/>
          <w:numId w:val="12"/>
        </w:numPr>
        <w:tabs>
          <w:tab w:val="left" w:pos="336"/>
        </w:tabs>
        <w:ind w:firstLine="0"/>
      </w:pPr>
      <w:r>
        <w:rPr>
          <w:rStyle w:val="1"/>
          <w:color w:val="000000"/>
        </w:rPr>
        <w:t>комфортность условий, в которых осуществляется образовательная деятельность;</w:t>
      </w:r>
    </w:p>
    <w:p w:rsidR="00883365" w:rsidRDefault="00883365" w:rsidP="00883365">
      <w:pPr>
        <w:pStyle w:val="a3"/>
        <w:framePr w:w="10262" w:h="4858" w:hRule="exact" w:wrap="none" w:vAnchor="page" w:hAnchor="page" w:x="1269" w:y="9123"/>
        <w:numPr>
          <w:ilvl w:val="0"/>
          <w:numId w:val="12"/>
        </w:numPr>
        <w:tabs>
          <w:tab w:val="left" w:pos="336"/>
        </w:tabs>
        <w:ind w:firstLine="0"/>
      </w:pPr>
      <w:r>
        <w:rPr>
          <w:rStyle w:val="1"/>
          <w:color w:val="000000"/>
        </w:rPr>
        <w:t>доступность услуг для инвалидов;</w:t>
      </w:r>
    </w:p>
    <w:p w:rsidR="00883365" w:rsidRDefault="00883365" w:rsidP="00883365">
      <w:pPr>
        <w:pStyle w:val="a3"/>
        <w:framePr w:w="10262" w:h="4858" w:hRule="exact" w:wrap="none" w:vAnchor="page" w:hAnchor="page" w:x="1269" w:y="9123"/>
        <w:numPr>
          <w:ilvl w:val="0"/>
          <w:numId w:val="12"/>
        </w:numPr>
        <w:tabs>
          <w:tab w:val="left" w:pos="336"/>
        </w:tabs>
        <w:ind w:firstLine="0"/>
      </w:pPr>
      <w:r>
        <w:rPr>
          <w:rStyle w:val="1"/>
          <w:color w:val="000000"/>
        </w:rPr>
        <w:t>доброжелательность, вежливость работников;</w:t>
      </w:r>
    </w:p>
    <w:p w:rsidR="00883365" w:rsidRDefault="00883365" w:rsidP="00883365">
      <w:pPr>
        <w:pStyle w:val="a3"/>
        <w:framePr w:w="10262" w:h="4858" w:hRule="exact" w:wrap="none" w:vAnchor="page" w:hAnchor="page" w:x="1269" w:y="9123"/>
        <w:numPr>
          <w:ilvl w:val="0"/>
          <w:numId w:val="12"/>
        </w:numPr>
        <w:tabs>
          <w:tab w:val="left" w:pos="336"/>
        </w:tabs>
        <w:ind w:firstLine="0"/>
      </w:pPr>
      <w:r>
        <w:rPr>
          <w:rStyle w:val="1"/>
          <w:color w:val="000000"/>
        </w:rPr>
        <w:t>удовлетворенность условиями ведения образовательной деятельности организаций.</w:t>
      </w:r>
    </w:p>
    <w:p w:rsidR="00883365" w:rsidRDefault="00883365" w:rsidP="00883365">
      <w:pPr>
        <w:pStyle w:val="a7"/>
        <w:framePr w:wrap="none" w:vAnchor="page" w:hAnchor="page" w:x="6530" w:y="15474"/>
        <w:rPr>
          <w:rFonts w:ascii="Arial Unicode MS" w:cs="Arial Unicode MS"/>
          <w:sz w:val="24"/>
          <w:szCs w:val="24"/>
        </w:rPr>
      </w:pPr>
      <w:r>
        <w:rPr>
          <w:rStyle w:val="a6"/>
          <w:color w:val="000000"/>
        </w:rPr>
        <w:t>8</w:t>
      </w:r>
    </w:p>
    <w:p w:rsidR="00883365" w:rsidRDefault="00883365" w:rsidP="00883365">
      <w:pPr>
        <w:spacing w:line="1" w:lineRule="exact"/>
        <w:rPr>
          <w:color w:val="auto"/>
        </w:rPr>
        <w:sectPr w:rsidR="00883365">
          <w:pgSz w:w="11900" w:h="16840"/>
          <w:pgMar w:top="360" w:right="360" w:bottom="360" w:left="360" w:header="0" w:footer="3" w:gutter="0"/>
          <w:cols w:space="720"/>
          <w:noEndnote/>
          <w:docGrid w:linePitch="360"/>
        </w:sectPr>
      </w:pPr>
    </w:p>
    <w:p w:rsidR="00883365" w:rsidRDefault="00883365" w:rsidP="00883365">
      <w:pPr>
        <w:pStyle w:val="22"/>
        <w:framePr w:w="10598" w:h="1037" w:hRule="exact" w:wrap="none" w:vAnchor="page" w:hAnchor="page" w:x="1101" w:y="1021"/>
        <w:spacing w:after="0"/>
        <w:rPr>
          <w:rFonts w:ascii="Arial Unicode MS" w:cs="Arial Unicode MS"/>
          <w:b w:val="0"/>
          <w:bCs w:val="0"/>
          <w:i w:val="0"/>
          <w:iCs w:val="0"/>
          <w:color w:val="auto"/>
          <w:sz w:val="24"/>
          <w:szCs w:val="24"/>
        </w:rPr>
      </w:pPr>
      <w:bookmarkStart w:id="21" w:name="bookmark33"/>
      <w:bookmarkStart w:id="22" w:name="bookmark32"/>
      <w:r>
        <w:rPr>
          <w:rStyle w:val="21"/>
          <w:b/>
          <w:bCs/>
          <w:i/>
          <w:iCs/>
        </w:rPr>
        <w:lastRenderedPageBreak/>
        <w:t>Перечень государственных и муниципальных образовательных организаций, подлежащих независимой оценке качества условий осуществления</w:t>
      </w:r>
      <w:r>
        <w:rPr>
          <w:rStyle w:val="21"/>
          <w:b/>
          <w:bCs/>
          <w:i/>
          <w:iCs/>
        </w:rPr>
        <w:br/>
        <w:t>образовательной деятельности организациями в 2024 году</w:t>
      </w:r>
      <w:bookmarkEnd w:id="21"/>
      <w:bookmarkEnd w:id="22"/>
    </w:p>
    <w:p w:rsidR="00883365" w:rsidRDefault="00883365" w:rsidP="00883365">
      <w:pPr>
        <w:pStyle w:val="20"/>
        <w:framePr w:w="10598" w:h="720" w:hRule="exact" w:wrap="none" w:vAnchor="page" w:hAnchor="page" w:x="1101" w:y="2307"/>
        <w:spacing w:after="0"/>
        <w:ind w:firstLine="440"/>
        <w:rPr>
          <w:rFonts w:ascii="Arial Unicode MS" w:cs="Arial Unicode MS"/>
          <w:sz w:val="24"/>
          <w:szCs w:val="24"/>
        </w:rPr>
      </w:pPr>
      <w:r>
        <w:rPr>
          <w:rStyle w:val="2"/>
          <w:color w:val="000000"/>
        </w:rPr>
        <w:t>!!!! Исключено из перечня образовательных учреждений ГКОУ РД "Дербентская школа-интернат № 2" в связи с ликвидацией организации.</w:t>
      </w:r>
    </w:p>
    <w:p w:rsidR="00883365" w:rsidRDefault="00883365" w:rsidP="00883365">
      <w:pPr>
        <w:pStyle w:val="a7"/>
        <w:framePr w:wrap="none" w:vAnchor="page" w:hAnchor="page" w:x="6352" w:y="15474"/>
        <w:rPr>
          <w:rFonts w:ascii="Arial Unicode MS" w:cs="Arial Unicode MS"/>
          <w:sz w:val="24"/>
          <w:szCs w:val="24"/>
        </w:rPr>
      </w:pPr>
      <w:r>
        <w:rPr>
          <w:rStyle w:val="a6"/>
          <w:color w:val="000000"/>
        </w:rPr>
        <w:t>9</w:t>
      </w:r>
    </w:p>
    <w:tbl>
      <w:tblPr>
        <w:tblpPr w:leftFromText="180" w:rightFromText="180" w:vertAnchor="text" w:horzAnchor="margin" w:tblpXSpec="right" w:tblpY="3181"/>
        <w:tblW w:w="0" w:type="auto"/>
        <w:tblLayout w:type="fixed"/>
        <w:tblCellMar>
          <w:left w:w="0" w:type="dxa"/>
          <w:right w:w="0" w:type="dxa"/>
        </w:tblCellMar>
        <w:tblLook w:val="0000" w:firstRow="0" w:lastRow="0" w:firstColumn="0" w:lastColumn="0" w:noHBand="0" w:noVBand="0"/>
      </w:tblPr>
      <w:tblGrid>
        <w:gridCol w:w="442"/>
        <w:gridCol w:w="2294"/>
        <w:gridCol w:w="3845"/>
        <w:gridCol w:w="3936"/>
      </w:tblGrid>
      <w:tr w:rsidR="00883365" w:rsidTr="00B65C52">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376</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2990"/>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986"/>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кчреждение"Ашагастальская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368775, РЕСПУБЛИКА ДАГЕСТАН, РАЙОН СУЛЕЙМАН-СТАЛЬСКИЙ, СЕЛО АШАГА-СТАЛ</w:t>
            </w:r>
          </w:p>
        </w:tc>
      </w:tr>
      <w:tr w:rsidR="00883365" w:rsidTr="00B65C52">
        <w:trPr>
          <w:trHeight w:hRule="exact" w:val="1166"/>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377</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3034"/>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405"/>
                <w:tab w:val="left" w:pos="3509"/>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кчреждение"Даркушказмалярская</w:t>
            </w:r>
            <w:proofErr w:type="spellEnd"/>
            <w:r>
              <w:rPr>
                <w:rStyle w:val="a8"/>
                <w:color w:val="000000"/>
              </w:rPr>
              <w:t xml:space="preserve"> средняя общеобразовательная</w:t>
            </w:r>
            <w:r>
              <w:rPr>
                <w:rStyle w:val="a8"/>
                <w:color w:val="000000"/>
              </w:rPr>
              <w:tab/>
              <w:t>школа</w:t>
            </w:r>
            <w:r>
              <w:rPr>
                <w:rStyle w:val="a8"/>
                <w:color w:val="000000"/>
              </w:rPr>
              <w:tab/>
              <w:t>им.</w:t>
            </w:r>
          </w:p>
          <w:p w:rsidR="00883365" w:rsidRDefault="00883365" w:rsidP="00B65C52">
            <w:pPr>
              <w:pStyle w:val="a9"/>
              <w:jc w:val="both"/>
              <w:rPr>
                <w:rFonts w:ascii="Arial Unicode MS" w:cs="Arial Unicode MS"/>
                <w:sz w:val="24"/>
                <w:szCs w:val="24"/>
              </w:rPr>
            </w:pPr>
            <w:proofErr w:type="spellStart"/>
            <w:r>
              <w:rPr>
                <w:rStyle w:val="a8"/>
                <w:color w:val="000000"/>
              </w:rPr>
              <w:t>М.Шабанова</w:t>
            </w:r>
            <w:proofErr w:type="spellEnd"/>
            <w:r>
              <w:rPr>
                <w:rStyle w:val="a8"/>
                <w:color w:val="000000"/>
              </w:rPr>
              <w:t>"</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368769, РЕСПУБЛИКА ДАГЕСТАН, РАЙОН СУЛЕЙМАН-СТАЛЬСКИЙ, СЕЛО ДАРКУШКАЗМАЛЯР</w:t>
            </w:r>
          </w:p>
        </w:tc>
      </w:tr>
      <w:tr w:rsidR="00883365" w:rsidTr="00B65C52">
        <w:trPr>
          <w:trHeight w:hRule="exact" w:val="922"/>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378</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3010"/>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3005"/>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кчреждение"Испикская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368763, РЕСПУБЛИКА ДАГЕСТАН, РАЙОН СУЛЕЙМАН-СТАЛЬСКИЙ, СЕЛО ИСПИК</w:t>
            </w:r>
          </w:p>
        </w:tc>
      </w:tr>
      <w:tr w:rsidR="00883365" w:rsidTr="00B65C52">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379</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3000"/>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995"/>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кчреждение"Кахцугская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368761, РЕСПУБЛИКА ДАГЕСТАН, РАЙОН СУЛЕЙМАН-СТАЛЬСКИЙ, СЕЛО КАХЦУГ</w:t>
            </w:r>
          </w:p>
        </w:tc>
      </w:tr>
      <w:tr w:rsidR="00883365" w:rsidTr="00B65C52">
        <w:trPr>
          <w:trHeight w:hRule="exact" w:val="1166"/>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380</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2971"/>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966"/>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кчреждение"Куркентская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 xml:space="preserve">общеобразовательная школа №1 </w:t>
            </w:r>
            <w:proofErr w:type="spellStart"/>
            <w:r>
              <w:rPr>
                <w:rStyle w:val="a8"/>
                <w:color w:val="000000"/>
              </w:rPr>
              <w:t>им.М.М</w:t>
            </w:r>
            <w:proofErr w:type="spellEnd"/>
            <w:r>
              <w:rPr>
                <w:rStyle w:val="a8"/>
                <w:color w:val="000000"/>
              </w:rPr>
              <w:t>. Рагимова"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368768, РЕСПУБЛИКА ДАГЕСТАН, РАЙОН СУЛЕЙМАН-СТАЛЬСКИЙ, СЕЛО КУРКЕНТ</w:t>
            </w:r>
          </w:p>
        </w:tc>
      </w:tr>
      <w:tr w:rsidR="00883365" w:rsidTr="00B65C52">
        <w:trPr>
          <w:trHeight w:hRule="exact" w:val="922"/>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381</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2971"/>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3115"/>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кчреждение"Нютюгская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368773, РЕСПУБЛИКА ДАГЕСТАН, РАЙОН СУЛЕЙМАН-СТАЛЬСКИЙ, СЕЛО НЮТЮГ</w:t>
            </w:r>
          </w:p>
        </w:tc>
      </w:tr>
      <w:tr w:rsidR="00883365" w:rsidTr="00B65C52">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382</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2995"/>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990"/>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кчреждение"Сардаркентская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65C52">
            <w:pPr>
              <w:pStyle w:val="a9"/>
              <w:jc w:val="center"/>
              <w:rPr>
                <w:rFonts w:ascii="Arial Unicode MS" w:cs="Arial Unicode MS"/>
                <w:sz w:val="24"/>
                <w:szCs w:val="24"/>
              </w:rPr>
            </w:pPr>
            <w:r>
              <w:rPr>
                <w:rStyle w:val="a8"/>
                <w:color w:val="000000"/>
              </w:rPr>
              <w:t>368772, РЕСПУБЛИКА ДАГЕСТАН, РАЙОН СУЛЕЙМАН-СТАЛЬСКИЙ, СЕЛО САРДАРКЕНТ</w:t>
            </w:r>
          </w:p>
        </w:tc>
      </w:tr>
      <w:tr w:rsidR="00883365" w:rsidTr="00B65C52">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383</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2990"/>
              </w:tabs>
              <w:jc w:val="both"/>
              <w:rPr>
                <w:rFonts w:ascii="Arial Unicode MS" w:cs="Arial Unicode MS"/>
                <w:sz w:val="24"/>
                <w:szCs w:val="24"/>
              </w:rPr>
            </w:pPr>
            <w:r>
              <w:rPr>
                <w:rStyle w:val="a8"/>
                <w:color w:val="000000"/>
              </w:rPr>
              <w:t>Муниципальное</w:t>
            </w:r>
            <w:r>
              <w:rPr>
                <w:rStyle w:val="a8"/>
                <w:color w:val="000000"/>
              </w:rPr>
              <w:tab/>
              <w:t>казенное</w:t>
            </w:r>
          </w:p>
          <w:p w:rsidR="00883365" w:rsidRDefault="00883365" w:rsidP="00B65C52">
            <w:pPr>
              <w:pStyle w:val="a9"/>
              <w:tabs>
                <w:tab w:val="left" w:pos="2986"/>
              </w:tabs>
              <w:jc w:val="both"/>
              <w:rPr>
                <w:rFonts w:ascii="Arial Unicode MS" w:cs="Arial Unicode MS"/>
                <w:sz w:val="24"/>
                <w:szCs w:val="24"/>
              </w:rPr>
            </w:pPr>
            <w:r>
              <w:rPr>
                <w:rStyle w:val="a8"/>
                <w:color w:val="000000"/>
              </w:rPr>
              <w:t xml:space="preserve">общеобразовательное </w:t>
            </w:r>
            <w:proofErr w:type="spellStart"/>
            <w:r>
              <w:rPr>
                <w:rStyle w:val="a8"/>
                <w:color w:val="000000"/>
              </w:rPr>
              <w:t>кчреждение"Уллугатагская</w:t>
            </w:r>
            <w:proofErr w:type="spellEnd"/>
            <w:r>
              <w:rPr>
                <w:rStyle w:val="a8"/>
                <w:color w:val="000000"/>
              </w:rPr>
              <w:tab/>
              <w:t>средняя</w:t>
            </w:r>
          </w:p>
          <w:p w:rsidR="00883365" w:rsidRDefault="00883365" w:rsidP="00B65C52">
            <w:pPr>
              <w:pStyle w:val="a9"/>
              <w:jc w:val="both"/>
              <w:rPr>
                <w:rFonts w:ascii="Arial Unicode MS" w:cs="Arial Unicode MS"/>
                <w:sz w:val="24"/>
                <w:szCs w:val="24"/>
              </w:rPr>
            </w:pPr>
            <w:r>
              <w:rPr>
                <w:rStyle w:val="a8"/>
                <w:color w:val="000000"/>
              </w:rPr>
              <w:t>общеобразовательная школа"</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368764, РЕСПУБЛИКА ДАГЕСТАН, РАЙОН СУЛЕЙМАН-СТАЛЬСКИЙ, СЕЛО УЛЛУГАТАГ, УЛИЦА АБУТАЛИБА АБИЛОВА, ДОМ 39</w:t>
            </w:r>
          </w:p>
        </w:tc>
      </w:tr>
      <w:tr w:rsidR="00883365" w:rsidTr="00B65C52">
        <w:trPr>
          <w:trHeight w:hRule="exact" w:val="70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384</w:t>
            </w:r>
          </w:p>
        </w:tc>
        <w:tc>
          <w:tcPr>
            <w:tcW w:w="2294" w:type="dxa"/>
            <w:tcBorders>
              <w:top w:val="single" w:sz="4" w:space="0" w:color="auto"/>
              <w:left w:val="single" w:sz="4" w:space="0" w:color="auto"/>
              <w:bottom w:val="nil"/>
              <w:right w:val="nil"/>
            </w:tcBorders>
            <w:vAlign w:val="bottom"/>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368775, РЕСПУБЛИКА ДАГЕСТАН, РАЙОН СУЛЕЙМАН-СТАЛЬСКИЙ, СЕЛО АШАГА-СТАЛ</w:t>
            </w:r>
          </w:p>
        </w:tc>
      </w:tr>
      <w:tr w:rsidR="00883365" w:rsidTr="00B65C52">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385</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368798, РЕСПУБЛИКА ДАГЕСТАН, РАЙОН СУЛЕЙМАН-СТАЛЬСКИЙ, СЕЛО ОРТА-СТАЛ, УЛИЦА НУРМАГОМЕДА, ДОМ 3</w:t>
            </w:r>
          </w:p>
        </w:tc>
      </w:tr>
      <w:tr w:rsidR="00883365" w:rsidTr="00B65C52">
        <w:trPr>
          <w:trHeight w:hRule="exact" w:val="696"/>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386</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368779, РЕСПУБЛИКА ДАГЕСТАН, РАЙОН СУЛЕЙМАН-СТАЛЬСКИЙ, СЕЛО НОВАЯ МАКА, УЛИЦА ДРУЖБЫ, ДОМ 5</w:t>
            </w:r>
          </w:p>
        </w:tc>
      </w:tr>
      <w:tr w:rsidR="00883365" w:rsidTr="00B65C52">
        <w:trPr>
          <w:trHeight w:hRule="exact" w:val="70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387</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368774, РЕСПУБЛИКА ДАГЕСТАН, РАЙОН СУЛЕЙМАН-СТАЛЬСКИЙ, СЕЛО ЮХАРИ-СТАЛ, УЛИЦА ЛЕНИНА, ДОМ 27</w:t>
            </w:r>
          </w:p>
        </w:tc>
      </w:tr>
      <w:tr w:rsidR="00883365" w:rsidTr="00B65C52">
        <w:trPr>
          <w:trHeight w:hRule="exact" w:val="701"/>
        </w:trPr>
        <w:tc>
          <w:tcPr>
            <w:tcW w:w="442" w:type="dxa"/>
            <w:tcBorders>
              <w:top w:val="single" w:sz="4" w:space="0" w:color="auto"/>
              <w:left w:val="single" w:sz="4" w:space="0" w:color="auto"/>
              <w:bottom w:val="nil"/>
              <w:right w:val="nil"/>
            </w:tcBorders>
            <w:vAlign w:val="center"/>
          </w:tcPr>
          <w:p w:rsidR="00883365" w:rsidRDefault="00883365" w:rsidP="00B65C52">
            <w:pPr>
              <w:pStyle w:val="a9"/>
              <w:rPr>
                <w:rFonts w:ascii="Arial Unicode MS" w:cs="Arial Unicode MS"/>
                <w:sz w:val="24"/>
                <w:szCs w:val="24"/>
              </w:rPr>
            </w:pPr>
            <w:r>
              <w:rPr>
                <w:rStyle w:val="a8"/>
                <w:color w:val="000000"/>
              </w:rPr>
              <w:t>388</w:t>
            </w:r>
          </w:p>
        </w:tc>
        <w:tc>
          <w:tcPr>
            <w:tcW w:w="2294" w:type="dxa"/>
            <w:tcBorders>
              <w:top w:val="single" w:sz="4" w:space="0" w:color="auto"/>
              <w:left w:val="single" w:sz="4" w:space="0" w:color="auto"/>
              <w:bottom w:val="nil"/>
              <w:right w:val="nil"/>
            </w:tcBorders>
            <w:vAlign w:val="center"/>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65C52">
            <w:pPr>
              <w:pStyle w:val="a9"/>
              <w:tabs>
                <w:tab w:val="left" w:pos="1968"/>
              </w:tabs>
              <w:rPr>
                <w:rFonts w:ascii="Arial Unicode MS" w:cs="Arial Unicode MS"/>
                <w:sz w:val="24"/>
                <w:szCs w:val="24"/>
              </w:rPr>
            </w:pPr>
            <w:r>
              <w:rPr>
                <w:rStyle w:val="a8"/>
                <w:color w:val="000000"/>
              </w:rPr>
              <w:t>Муниципальное бюджетное учреждение дополнительного</w:t>
            </w:r>
            <w:r>
              <w:rPr>
                <w:rStyle w:val="a8"/>
                <w:color w:val="000000"/>
              </w:rPr>
              <w:tab/>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w:t>
            </w:r>
          </w:p>
          <w:p w:rsidR="00883365" w:rsidRDefault="00883365" w:rsidP="00B65C52">
            <w:pPr>
              <w:pStyle w:val="a9"/>
              <w:rPr>
                <w:rFonts w:ascii="Arial Unicode MS" w:cs="Arial Unicode MS"/>
                <w:sz w:val="24"/>
                <w:szCs w:val="24"/>
              </w:rPr>
            </w:pPr>
            <w:r>
              <w:rPr>
                <w:rStyle w:val="a8"/>
                <w:color w:val="000000"/>
              </w:rPr>
              <w:t>юношеская спортивная школа №1»</w:t>
            </w:r>
          </w:p>
        </w:tc>
        <w:tc>
          <w:tcPr>
            <w:tcW w:w="3936" w:type="dxa"/>
            <w:tcBorders>
              <w:top w:val="single" w:sz="4" w:space="0" w:color="auto"/>
              <w:left w:val="single" w:sz="4" w:space="0" w:color="auto"/>
              <w:bottom w:val="nil"/>
              <w:right w:val="single" w:sz="4" w:space="0" w:color="auto"/>
            </w:tcBorders>
            <w:vAlign w:val="bottom"/>
          </w:tcPr>
          <w:p w:rsidR="00883365" w:rsidRDefault="00883365" w:rsidP="00B65C52">
            <w:pPr>
              <w:pStyle w:val="a9"/>
              <w:jc w:val="center"/>
              <w:rPr>
                <w:rFonts w:ascii="Arial Unicode MS" w:cs="Arial Unicode MS"/>
                <w:sz w:val="24"/>
                <w:szCs w:val="24"/>
              </w:rPr>
            </w:pPr>
            <w:r>
              <w:rPr>
                <w:rStyle w:val="a8"/>
                <w:color w:val="000000"/>
              </w:rPr>
              <w:t>368761, РЕСПУБЛИКА ДАГЕСТАН, РАЙОН СУЛЕЙМАН-СТАЛЬСКИЙ, СЕЛО КАСУМКЕНТ, УЛИЦА ЛЕНИНА, 31</w:t>
            </w:r>
          </w:p>
        </w:tc>
      </w:tr>
      <w:tr w:rsidR="00883365" w:rsidTr="00B65C52">
        <w:trPr>
          <w:trHeight w:hRule="exact" w:val="480"/>
        </w:trPr>
        <w:tc>
          <w:tcPr>
            <w:tcW w:w="442" w:type="dxa"/>
            <w:tcBorders>
              <w:top w:val="single" w:sz="4" w:space="0" w:color="auto"/>
              <w:left w:val="single" w:sz="4" w:space="0" w:color="auto"/>
              <w:bottom w:val="single" w:sz="4" w:space="0" w:color="auto"/>
              <w:right w:val="nil"/>
            </w:tcBorders>
            <w:vAlign w:val="center"/>
          </w:tcPr>
          <w:p w:rsidR="00883365" w:rsidRDefault="00883365" w:rsidP="00B65C52">
            <w:pPr>
              <w:pStyle w:val="a9"/>
              <w:rPr>
                <w:rFonts w:ascii="Arial Unicode MS" w:cs="Arial Unicode MS"/>
                <w:sz w:val="24"/>
                <w:szCs w:val="24"/>
              </w:rPr>
            </w:pPr>
            <w:r>
              <w:rPr>
                <w:rStyle w:val="a8"/>
                <w:color w:val="000000"/>
              </w:rPr>
              <w:t>389</w:t>
            </w:r>
          </w:p>
        </w:tc>
        <w:tc>
          <w:tcPr>
            <w:tcW w:w="2294" w:type="dxa"/>
            <w:tcBorders>
              <w:top w:val="single" w:sz="4" w:space="0" w:color="auto"/>
              <w:left w:val="single" w:sz="4" w:space="0" w:color="auto"/>
              <w:bottom w:val="single" w:sz="4" w:space="0" w:color="auto"/>
              <w:right w:val="nil"/>
            </w:tcBorders>
            <w:vAlign w:val="bottom"/>
          </w:tcPr>
          <w:p w:rsidR="00883365" w:rsidRDefault="00883365" w:rsidP="00B65C52">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single" w:sz="4" w:space="0" w:color="auto"/>
              <w:right w:val="nil"/>
            </w:tcBorders>
            <w:vAlign w:val="bottom"/>
          </w:tcPr>
          <w:p w:rsidR="00883365" w:rsidRDefault="00883365" w:rsidP="00B65C52">
            <w:pPr>
              <w:pStyle w:val="a9"/>
              <w:tabs>
                <w:tab w:val="left" w:pos="1968"/>
              </w:tabs>
              <w:rPr>
                <w:rFonts w:ascii="Arial Unicode MS" w:cs="Arial Unicode MS"/>
                <w:sz w:val="24"/>
                <w:szCs w:val="24"/>
              </w:rPr>
            </w:pPr>
            <w:r>
              <w:rPr>
                <w:rStyle w:val="a8"/>
                <w:color w:val="000000"/>
              </w:rPr>
              <w:t>Муниципальное бюджетное учреждение дополнительного</w:t>
            </w:r>
            <w:r>
              <w:rPr>
                <w:rStyle w:val="a8"/>
                <w:color w:val="000000"/>
              </w:rPr>
              <w:tab/>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w:t>
            </w:r>
          </w:p>
        </w:tc>
        <w:tc>
          <w:tcPr>
            <w:tcW w:w="3936" w:type="dxa"/>
            <w:tcBorders>
              <w:top w:val="single" w:sz="4" w:space="0" w:color="auto"/>
              <w:left w:val="single" w:sz="4" w:space="0" w:color="auto"/>
              <w:bottom w:val="single" w:sz="4" w:space="0" w:color="auto"/>
              <w:right w:val="single" w:sz="4" w:space="0" w:color="auto"/>
            </w:tcBorders>
            <w:vAlign w:val="bottom"/>
          </w:tcPr>
          <w:p w:rsidR="00883365" w:rsidRDefault="00883365" w:rsidP="00B65C52">
            <w:pPr>
              <w:pStyle w:val="a9"/>
              <w:ind w:left="320" w:firstLine="40"/>
              <w:jc w:val="both"/>
              <w:rPr>
                <w:rFonts w:ascii="Arial Unicode MS" w:cs="Arial Unicode MS"/>
                <w:sz w:val="24"/>
                <w:szCs w:val="24"/>
              </w:rPr>
            </w:pPr>
            <w:r>
              <w:rPr>
                <w:rStyle w:val="a8"/>
                <w:color w:val="000000"/>
              </w:rPr>
              <w:t>368778, РЕСПУБЛИКА ДАГЕСТАН, РАЙОН СУЛЕЙМАН-СТАЛЬСКИЙ,</w:t>
            </w:r>
          </w:p>
        </w:tc>
      </w:tr>
    </w:tbl>
    <w:p w:rsidR="00883365" w:rsidRDefault="00883365" w:rsidP="00883365">
      <w:pPr>
        <w:spacing w:line="1" w:lineRule="exact"/>
        <w:rPr>
          <w:color w:val="auto"/>
        </w:rPr>
      </w:pPr>
    </w:p>
    <w:p w:rsidR="00883365" w:rsidRPr="008941F4" w:rsidRDefault="00883365" w:rsidP="00883365">
      <w:pPr>
        <w:tabs>
          <w:tab w:val="left" w:pos="1860"/>
        </w:tabs>
        <w:sectPr w:rsidR="00883365" w:rsidRPr="008941F4" w:rsidSect="00B65C52">
          <w:pgSz w:w="11900" w:h="16840"/>
          <w:pgMar w:top="360" w:right="360" w:bottom="360" w:left="360" w:header="0" w:footer="3" w:gutter="0"/>
          <w:cols w:space="720"/>
          <w:noEndnote/>
          <w:docGrid w:linePitch="360"/>
        </w:sectPr>
      </w:pPr>
      <w:r>
        <w:tab/>
      </w:r>
    </w:p>
    <w:p w:rsidR="00883365" w:rsidRDefault="00883365" w:rsidP="00883365">
      <w:pPr>
        <w:pStyle w:val="a7"/>
        <w:framePr w:wrap="none" w:vAnchor="page" w:hAnchor="page" w:x="6287" w:y="15474"/>
        <w:rPr>
          <w:rFonts w:ascii="Arial Unicode MS" w:cs="Arial Unicode MS"/>
          <w:sz w:val="24"/>
          <w:szCs w:val="24"/>
        </w:rPr>
      </w:pPr>
      <w:r>
        <w:rPr>
          <w:rStyle w:val="a6"/>
          <w:color w:val="000000"/>
        </w:rPr>
        <w:lastRenderedPageBreak/>
        <w:t>1</w:t>
      </w:r>
    </w:p>
    <w:tbl>
      <w:tblPr>
        <w:tblpPr w:leftFromText="180" w:rightFromText="180" w:vertAnchor="text" w:horzAnchor="margin" w:tblpY="-74"/>
        <w:tblW w:w="10517" w:type="dxa"/>
        <w:tblLayout w:type="fixed"/>
        <w:tblCellMar>
          <w:left w:w="0" w:type="dxa"/>
          <w:right w:w="0" w:type="dxa"/>
        </w:tblCellMar>
        <w:tblLook w:val="0000" w:firstRow="0" w:lastRow="0" w:firstColumn="0" w:lastColumn="0" w:noHBand="0" w:noVBand="0"/>
      </w:tblPr>
      <w:tblGrid>
        <w:gridCol w:w="442"/>
        <w:gridCol w:w="2294"/>
        <w:gridCol w:w="3845"/>
        <w:gridCol w:w="3936"/>
      </w:tblGrid>
      <w:tr w:rsidR="00883365" w:rsidTr="00B33055">
        <w:trPr>
          <w:trHeight w:hRule="exact" w:val="494"/>
        </w:trPr>
        <w:tc>
          <w:tcPr>
            <w:tcW w:w="442" w:type="dxa"/>
            <w:tcBorders>
              <w:top w:val="nil"/>
              <w:left w:val="single" w:sz="4" w:space="0" w:color="auto"/>
              <w:bottom w:val="nil"/>
              <w:right w:val="nil"/>
            </w:tcBorders>
          </w:tcPr>
          <w:p w:rsidR="00883365" w:rsidRDefault="00883365" w:rsidP="00B33055">
            <w:pPr>
              <w:rPr>
                <w:color w:val="auto"/>
              </w:rPr>
            </w:pPr>
          </w:p>
        </w:tc>
        <w:tc>
          <w:tcPr>
            <w:tcW w:w="2294" w:type="dxa"/>
            <w:tcBorders>
              <w:top w:val="nil"/>
              <w:left w:val="single" w:sz="4" w:space="0" w:color="auto"/>
              <w:bottom w:val="nil"/>
              <w:right w:val="nil"/>
            </w:tcBorders>
          </w:tcPr>
          <w:p w:rsidR="00883365" w:rsidRDefault="00883365" w:rsidP="00B33055">
            <w:pPr>
              <w:rPr>
                <w:color w:val="auto"/>
              </w:rPr>
            </w:pPr>
          </w:p>
        </w:tc>
        <w:tc>
          <w:tcPr>
            <w:tcW w:w="3845" w:type="dxa"/>
            <w:tcBorders>
              <w:top w:val="nil"/>
              <w:left w:val="single" w:sz="4" w:space="0" w:color="auto"/>
              <w:bottom w:val="nil"/>
              <w:right w:val="nil"/>
            </w:tcBorders>
            <w:vAlign w:val="bottom"/>
          </w:tcPr>
          <w:p w:rsidR="00883365" w:rsidRDefault="00883365" w:rsidP="00B33055">
            <w:pPr>
              <w:pStyle w:val="a9"/>
              <w:jc w:val="both"/>
              <w:rPr>
                <w:rFonts w:ascii="Arial Unicode MS" w:cs="Arial Unicode MS"/>
                <w:sz w:val="24"/>
                <w:szCs w:val="24"/>
              </w:rPr>
            </w:pPr>
            <w:r>
              <w:rPr>
                <w:rStyle w:val="a8"/>
                <w:color w:val="000000"/>
              </w:rPr>
              <w:t xml:space="preserve">юношеская спортивная школа №2» с. </w:t>
            </w:r>
            <w:proofErr w:type="spellStart"/>
            <w:r>
              <w:rPr>
                <w:rStyle w:val="a8"/>
                <w:color w:val="000000"/>
              </w:rPr>
              <w:t>Герейхановское</w:t>
            </w:r>
            <w:proofErr w:type="spellEnd"/>
          </w:p>
        </w:tc>
        <w:tc>
          <w:tcPr>
            <w:tcW w:w="3936" w:type="dxa"/>
            <w:tcBorders>
              <w:top w:val="nil"/>
              <w:left w:val="single" w:sz="4" w:space="0" w:color="auto"/>
              <w:bottom w:val="nil"/>
              <w:right w:val="single" w:sz="4" w:space="0" w:color="auto"/>
            </w:tcBorders>
            <w:vAlign w:val="bottom"/>
          </w:tcPr>
          <w:p w:rsidR="00883365" w:rsidRDefault="00883365" w:rsidP="00B33055">
            <w:pPr>
              <w:pStyle w:val="a9"/>
              <w:jc w:val="center"/>
              <w:rPr>
                <w:rFonts w:ascii="Arial Unicode MS" w:cs="Arial Unicode MS"/>
                <w:sz w:val="24"/>
                <w:szCs w:val="24"/>
              </w:rPr>
            </w:pPr>
            <w:r>
              <w:rPr>
                <w:rStyle w:val="a8"/>
                <w:color w:val="000000"/>
              </w:rPr>
              <w:t>ПОСЕЛОК СВХ ГЕРЕЙХАНОВА 1-Й, УЛИЦА БАЧХАНОВА, ДОМ 2</w:t>
            </w:r>
          </w:p>
        </w:tc>
      </w:tr>
      <w:tr w:rsidR="00883365" w:rsidTr="00B33055">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33055">
            <w:pPr>
              <w:pStyle w:val="a9"/>
              <w:rPr>
                <w:rFonts w:ascii="Arial Unicode MS" w:cs="Arial Unicode MS"/>
                <w:sz w:val="24"/>
                <w:szCs w:val="24"/>
              </w:rPr>
            </w:pPr>
            <w:r>
              <w:rPr>
                <w:rStyle w:val="a8"/>
                <w:color w:val="000000"/>
              </w:rPr>
              <w:t>390</w:t>
            </w:r>
          </w:p>
        </w:tc>
        <w:tc>
          <w:tcPr>
            <w:tcW w:w="2294" w:type="dxa"/>
            <w:tcBorders>
              <w:top w:val="single" w:sz="4" w:space="0" w:color="auto"/>
              <w:left w:val="single" w:sz="4" w:space="0" w:color="auto"/>
              <w:bottom w:val="nil"/>
              <w:right w:val="nil"/>
            </w:tcBorders>
            <w:vAlign w:val="center"/>
          </w:tcPr>
          <w:p w:rsidR="00883365" w:rsidRDefault="00883365" w:rsidP="00B33055">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33055">
            <w:pPr>
              <w:pStyle w:val="a9"/>
              <w:tabs>
                <w:tab w:val="left" w:pos="1963"/>
              </w:tabs>
              <w:jc w:val="both"/>
              <w:rPr>
                <w:rFonts w:ascii="Arial Unicode MS" w:cs="Arial Unicode MS"/>
                <w:sz w:val="24"/>
                <w:szCs w:val="24"/>
              </w:rPr>
            </w:pPr>
            <w:r>
              <w:rPr>
                <w:rStyle w:val="a8"/>
                <w:color w:val="000000"/>
              </w:rPr>
              <w:t>Муниципальное бюджетное учреждение дополнительного</w:t>
            </w:r>
            <w:r>
              <w:rPr>
                <w:rStyle w:val="a8"/>
                <w:color w:val="000000"/>
              </w:rPr>
              <w:tab/>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w:t>
            </w:r>
          </w:p>
          <w:p w:rsidR="00883365" w:rsidRDefault="00883365" w:rsidP="00B33055">
            <w:pPr>
              <w:pStyle w:val="a9"/>
              <w:jc w:val="both"/>
              <w:rPr>
                <w:rFonts w:ascii="Arial Unicode MS" w:cs="Arial Unicode MS"/>
                <w:sz w:val="24"/>
                <w:szCs w:val="24"/>
              </w:rPr>
            </w:pPr>
            <w:r>
              <w:rPr>
                <w:rStyle w:val="a8"/>
                <w:color w:val="000000"/>
              </w:rPr>
              <w:t xml:space="preserve">юношеская спортивная школа дзюдо и самбо» с. </w:t>
            </w:r>
            <w:proofErr w:type="spellStart"/>
            <w:r>
              <w:rPr>
                <w:rStyle w:val="a8"/>
                <w:color w:val="000000"/>
              </w:rPr>
              <w:t>Касумкент</w:t>
            </w:r>
            <w:proofErr w:type="spellEnd"/>
          </w:p>
        </w:tc>
        <w:tc>
          <w:tcPr>
            <w:tcW w:w="3936" w:type="dxa"/>
            <w:tcBorders>
              <w:top w:val="single" w:sz="4" w:space="0" w:color="auto"/>
              <w:left w:val="single" w:sz="4" w:space="0" w:color="auto"/>
              <w:bottom w:val="nil"/>
              <w:right w:val="single" w:sz="4" w:space="0" w:color="auto"/>
            </w:tcBorders>
            <w:vAlign w:val="center"/>
          </w:tcPr>
          <w:p w:rsidR="00883365" w:rsidRDefault="00883365" w:rsidP="00B33055">
            <w:pPr>
              <w:pStyle w:val="a9"/>
              <w:jc w:val="center"/>
              <w:rPr>
                <w:rFonts w:ascii="Arial Unicode MS" w:cs="Arial Unicode MS"/>
                <w:sz w:val="24"/>
                <w:szCs w:val="24"/>
              </w:rPr>
            </w:pPr>
            <w:r>
              <w:rPr>
                <w:rStyle w:val="a8"/>
                <w:color w:val="000000"/>
              </w:rPr>
              <w:t>368761, РЕСПУБЛИКА ДАГЕСТАН, РАЙОН СУЛЕЙМАН-СТАЛЬСКИЙ, СЕЛО КАСУМКЕНТ, УЛИЦА ЛЕНИНА, ДОМ 46</w:t>
            </w:r>
          </w:p>
        </w:tc>
      </w:tr>
      <w:tr w:rsidR="00883365" w:rsidTr="00B33055">
        <w:trPr>
          <w:trHeight w:hRule="exact" w:val="926"/>
        </w:trPr>
        <w:tc>
          <w:tcPr>
            <w:tcW w:w="442" w:type="dxa"/>
            <w:tcBorders>
              <w:top w:val="single" w:sz="4" w:space="0" w:color="auto"/>
              <w:left w:val="single" w:sz="4" w:space="0" w:color="auto"/>
              <w:bottom w:val="nil"/>
              <w:right w:val="nil"/>
            </w:tcBorders>
            <w:vAlign w:val="center"/>
          </w:tcPr>
          <w:p w:rsidR="00883365" w:rsidRDefault="00883365" w:rsidP="00B33055">
            <w:pPr>
              <w:pStyle w:val="a9"/>
              <w:rPr>
                <w:rFonts w:ascii="Arial Unicode MS" w:cs="Arial Unicode MS"/>
                <w:sz w:val="24"/>
                <w:szCs w:val="24"/>
              </w:rPr>
            </w:pPr>
            <w:r>
              <w:rPr>
                <w:rStyle w:val="a8"/>
                <w:color w:val="000000"/>
              </w:rPr>
              <w:t>391</w:t>
            </w:r>
          </w:p>
        </w:tc>
        <w:tc>
          <w:tcPr>
            <w:tcW w:w="2294" w:type="dxa"/>
            <w:tcBorders>
              <w:top w:val="single" w:sz="4" w:space="0" w:color="auto"/>
              <w:left w:val="single" w:sz="4" w:space="0" w:color="auto"/>
              <w:bottom w:val="nil"/>
              <w:right w:val="nil"/>
            </w:tcBorders>
            <w:vAlign w:val="center"/>
          </w:tcPr>
          <w:p w:rsidR="00883365" w:rsidRDefault="00883365" w:rsidP="00B33055">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33055">
            <w:pPr>
              <w:pStyle w:val="a9"/>
              <w:tabs>
                <w:tab w:val="left" w:pos="1963"/>
              </w:tabs>
              <w:jc w:val="both"/>
              <w:rPr>
                <w:rFonts w:ascii="Arial Unicode MS" w:cs="Arial Unicode MS"/>
                <w:sz w:val="24"/>
                <w:szCs w:val="24"/>
              </w:rPr>
            </w:pPr>
            <w:r>
              <w:rPr>
                <w:rStyle w:val="a8"/>
                <w:color w:val="000000"/>
              </w:rPr>
              <w:t>Муниципальное бюджетное учреждение дополнительного</w:t>
            </w:r>
            <w:r>
              <w:rPr>
                <w:rStyle w:val="a8"/>
                <w:color w:val="000000"/>
              </w:rPr>
              <w:tab/>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w:t>
            </w:r>
          </w:p>
          <w:p w:rsidR="00883365" w:rsidRDefault="00883365" w:rsidP="00B33055">
            <w:pPr>
              <w:pStyle w:val="a9"/>
              <w:jc w:val="both"/>
              <w:rPr>
                <w:rFonts w:ascii="Arial Unicode MS" w:cs="Arial Unicode MS"/>
                <w:sz w:val="24"/>
                <w:szCs w:val="24"/>
              </w:rPr>
            </w:pPr>
            <w:r>
              <w:rPr>
                <w:rStyle w:val="a8"/>
                <w:color w:val="000000"/>
              </w:rPr>
              <w:t xml:space="preserve">юношеская спортивная школа вольной борьбы» с. </w:t>
            </w:r>
            <w:proofErr w:type="spellStart"/>
            <w:r>
              <w:rPr>
                <w:rStyle w:val="a8"/>
                <w:color w:val="000000"/>
              </w:rPr>
              <w:t>Эминхюр</w:t>
            </w:r>
            <w:proofErr w:type="spellEnd"/>
          </w:p>
        </w:tc>
        <w:tc>
          <w:tcPr>
            <w:tcW w:w="3936" w:type="dxa"/>
            <w:tcBorders>
              <w:top w:val="single" w:sz="4" w:space="0" w:color="auto"/>
              <w:left w:val="single" w:sz="4" w:space="0" w:color="auto"/>
              <w:bottom w:val="nil"/>
              <w:right w:val="single" w:sz="4" w:space="0" w:color="auto"/>
            </w:tcBorders>
            <w:vAlign w:val="center"/>
          </w:tcPr>
          <w:p w:rsidR="00883365" w:rsidRDefault="00883365" w:rsidP="00B33055">
            <w:pPr>
              <w:pStyle w:val="a9"/>
              <w:jc w:val="center"/>
              <w:rPr>
                <w:rFonts w:ascii="Arial Unicode MS" w:cs="Arial Unicode MS"/>
                <w:sz w:val="24"/>
                <w:szCs w:val="24"/>
              </w:rPr>
            </w:pPr>
            <w:r>
              <w:rPr>
                <w:rStyle w:val="a8"/>
                <w:color w:val="000000"/>
              </w:rPr>
              <w:t>368767, РЕСПУБЛИКА ДАГЕСТАН, РАЙОН СУЛЕЙМАН-СТАЛЬСКИЙ, СЕЛО ЭМИНХЮР, УЛИЦА АГАСИЕВА, ДОМ 14</w:t>
            </w:r>
          </w:p>
        </w:tc>
      </w:tr>
      <w:tr w:rsidR="00883365" w:rsidTr="00B33055">
        <w:trPr>
          <w:trHeight w:hRule="exact" w:val="931"/>
        </w:trPr>
        <w:tc>
          <w:tcPr>
            <w:tcW w:w="442" w:type="dxa"/>
            <w:tcBorders>
              <w:top w:val="single" w:sz="4" w:space="0" w:color="auto"/>
              <w:left w:val="single" w:sz="4" w:space="0" w:color="auto"/>
              <w:bottom w:val="nil"/>
              <w:right w:val="nil"/>
            </w:tcBorders>
            <w:vAlign w:val="center"/>
          </w:tcPr>
          <w:p w:rsidR="00883365" w:rsidRDefault="00883365" w:rsidP="00B33055">
            <w:pPr>
              <w:pStyle w:val="a9"/>
              <w:rPr>
                <w:rFonts w:ascii="Arial Unicode MS" w:cs="Arial Unicode MS"/>
                <w:sz w:val="24"/>
                <w:szCs w:val="24"/>
              </w:rPr>
            </w:pPr>
            <w:r>
              <w:rPr>
                <w:rStyle w:val="a8"/>
                <w:color w:val="000000"/>
              </w:rPr>
              <w:t>392</w:t>
            </w:r>
          </w:p>
        </w:tc>
        <w:tc>
          <w:tcPr>
            <w:tcW w:w="2294" w:type="dxa"/>
            <w:tcBorders>
              <w:top w:val="single" w:sz="4" w:space="0" w:color="auto"/>
              <w:left w:val="single" w:sz="4" w:space="0" w:color="auto"/>
              <w:bottom w:val="nil"/>
              <w:right w:val="nil"/>
            </w:tcBorders>
            <w:vAlign w:val="center"/>
          </w:tcPr>
          <w:p w:rsidR="00883365" w:rsidRDefault="00883365" w:rsidP="00B33055">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33055">
            <w:pPr>
              <w:pStyle w:val="a9"/>
              <w:tabs>
                <w:tab w:val="left" w:pos="2261"/>
              </w:tabs>
              <w:jc w:val="both"/>
              <w:rPr>
                <w:rFonts w:ascii="Arial Unicode MS" w:cs="Arial Unicode MS"/>
                <w:sz w:val="24"/>
                <w:szCs w:val="24"/>
              </w:rPr>
            </w:pPr>
            <w:r>
              <w:rPr>
                <w:rStyle w:val="a8"/>
                <w:color w:val="000000"/>
              </w:rPr>
              <w:t>Муниципальное бюджетное учреждение дополнительного</w:t>
            </w:r>
            <w:r>
              <w:rPr>
                <w:rStyle w:val="a8"/>
                <w:color w:val="000000"/>
              </w:rPr>
              <w:tab/>
            </w:r>
            <w:proofErr w:type="spellStart"/>
            <w:proofErr w:type="gramStart"/>
            <w:r>
              <w:rPr>
                <w:rStyle w:val="a8"/>
                <w:color w:val="000000"/>
              </w:rPr>
              <w:t>образования«</w:t>
            </w:r>
            <w:proofErr w:type="gramEnd"/>
            <w:r>
              <w:rPr>
                <w:rStyle w:val="a8"/>
                <w:color w:val="000000"/>
              </w:rPr>
              <w:t>Дом</w:t>
            </w:r>
            <w:proofErr w:type="spellEnd"/>
          </w:p>
          <w:p w:rsidR="00883365" w:rsidRDefault="00883365" w:rsidP="00B33055">
            <w:pPr>
              <w:pStyle w:val="a9"/>
              <w:jc w:val="both"/>
              <w:rPr>
                <w:rFonts w:ascii="Arial Unicode MS" w:cs="Arial Unicode MS"/>
                <w:sz w:val="24"/>
                <w:szCs w:val="24"/>
              </w:rPr>
            </w:pPr>
            <w:r>
              <w:rPr>
                <w:rStyle w:val="a8"/>
                <w:color w:val="000000"/>
              </w:rPr>
              <w:t>детского творчества» Сулейман-</w:t>
            </w:r>
            <w:proofErr w:type="spellStart"/>
            <w:r>
              <w:rPr>
                <w:rStyle w:val="a8"/>
                <w:color w:val="000000"/>
              </w:rPr>
              <w:t>Стальского</w:t>
            </w:r>
            <w:proofErr w:type="spellEnd"/>
            <w:r>
              <w:rPr>
                <w:rStyle w:val="a8"/>
                <w:color w:val="000000"/>
              </w:rPr>
              <w:t xml:space="preserve"> района</w:t>
            </w:r>
          </w:p>
        </w:tc>
        <w:tc>
          <w:tcPr>
            <w:tcW w:w="3936" w:type="dxa"/>
            <w:tcBorders>
              <w:top w:val="single" w:sz="4" w:space="0" w:color="auto"/>
              <w:left w:val="single" w:sz="4" w:space="0" w:color="auto"/>
              <w:bottom w:val="nil"/>
              <w:right w:val="single" w:sz="4" w:space="0" w:color="auto"/>
            </w:tcBorders>
            <w:vAlign w:val="center"/>
          </w:tcPr>
          <w:p w:rsidR="00883365" w:rsidRDefault="00883365" w:rsidP="00B33055">
            <w:pPr>
              <w:pStyle w:val="a9"/>
              <w:jc w:val="center"/>
              <w:rPr>
                <w:rFonts w:ascii="Arial Unicode MS" w:cs="Arial Unicode MS"/>
                <w:sz w:val="24"/>
                <w:szCs w:val="24"/>
              </w:rPr>
            </w:pPr>
            <w:r>
              <w:rPr>
                <w:rStyle w:val="a8"/>
                <w:color w:val="000000"/>
              </w:rPr>
              <w:t>368761, РЕСПУБЛИКА ДАГЕСТАН, РАЙОН СУЛЕЙМАН-СТАЛЬСКИЙ, СЕЛО КАСУМКЕНТ, УЛИЦА ЛЕНИНА, ДОМ 35</w:t>
            </w:r>
          </w:p>
        </w:tc>
      </w:tr>
      <w:tr w:rsidR="00883365" w:rsidTr="00B33055">
        <w:trPr>
          <w:trHeight w:hRule="exact" w:val="1166"/>
        </w:trPr>
        <w:tc>
          <w:tcPr>
            <w:tcW w:w="442" w:type="dxa"/>
            <w:tcBorders>
              <w:top w:val="single" w:sz="4" w:space="0" w:color="auto"/>
              <w:left w:val="single" w:sz="4" w:space="0" w:color="auto"/>
              <w:bottom w:val="nil"/>
              <w:right w:val="nil"/>
            </w:tcBorders>
            <w:vAlign w:val="center"/>
          </w:tcPr>
          <w:p w:rsidR="00883365" w:rsidRDefault="00883365" w:rsidP="00B33055">
            <w:pPr>
              <w:pStyle w:val="a9"/>
              <w:rPr>
                <w:rFonts w:ascii="Arial Unicode MS" w:cs="Arial Unicode MS"/>
                <w:sz w:val="24"/>
                <w:szCs w:val="24"/>
              </w:rPr>
            </w:pPr>
            <w:r>
              <w:rPr>
                <w:rStyle w:val="a8"/>
                <w:color w:val="000000"/>
              </w:rPr>
              <w:t>393</w:t>
            </w:r>
          </w:p>
        </w:tc>
        <w:tc>
          <w:tcPr>
            <w:tcW w:w="2294" w:type="dxa"/>
            <w:tcBorders>
              <w:top w:val="single" w:sz="4" w:space="0" w:color="auto"/>
              <w:left w:val="single" w:sz="4" w:space="0" w:color="auto"/>
              <w:bottom w:val="nil"/>
              <w:right w:val="nil"/>
            </w:tcBorders>
            <w:vAlign w:val="center"/>
          </w:tcPr>
          <w:p w:rsidR="00883365" w:rsidRDefault="00883365" w:rsidP="00B33055">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33055">
            <w:pPr>
              <w:pStyle w:val="a9"/>
              <w:tabs>
                <w:tab w:val="left" w:pos="1109"/>
                <w:tab w:val="left" w:pos="3144"/>
              </w:tabs>
              <w:jc w:val="both"/>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w:t>
            </w:r>
            <w:r>
              <w:rPr>
                <w:rStyle w:val="a8"/>
                <w:color w:val="000000"/>
              </w:rPr>
              <w:tab/>
              <w:t>музыкальная</w:t>
            </w:r>
            <w:r>
              <w:rPr>
                <w:rStyle w:val="a8"/>
                <w:color w:val="000000"/>
              </w:rPr>
              <w:tab/>
              <w:t>школа»</w:t>
            </w:r>
          </w:p>
          <w:p w:rsidR="00883365" w:rsidRDefault="00883365" w:rsidP="00B33055">
            <w:pPr>
              <w:pStyle w:val="a9"/>
              <w:jc w:val="both"/>
              <w:rPr>
                <w:rFonts w:ascii="Arial Unicode MS" w:cs="Arial Unicode MS"/>
                <w:sz w:val="24"/>
                <w:szCs w:val="24"/>
              </w:rPr>
            </w:pPr>
            <w:r>
              <w:rPr>
                <w:rStyle w:val="a8"/>
                <w:color w:val="000000"/>
              </w:rPr>
              <w:t>Сулейман-</w:t>
            </w:r>
            <w:proofErr w:type="spellStart"/>
            <w:r>
              <w:rPr>
                <w:rStyle w:val="a8"/>
                <w:color w:val="000000"/>
              </w:rPr>
              <w:t>Стальского</w:t>
            </w:r>
            <w:proofErr w:type="spellEnd"/>
            <w:r>
              <w:rPr>
                <w:rStyle w:val="a8"/>
                <w:color w:val="000000"/>
              </w:rPr>
              <w:t xml:space="preserve"> района Республики Дагестан</w:t>
            </w:r>
          </w:p>
        </w:tc>
        <w:tc>
          <w:tcPr>
            <w:tcW w:w="3936" w:type="dxa"/>
            <w:tcBorders>
              <w:top w:val="single" w:sz="4" w:space="0" w:color="auto"/>
              <w:left w:val="single" w:sz="4" w:space="0" w:color="auto"/>
              <w:bottom w:val="nil"/>
              <w:right w:val="single" w:sz="4" w:space="0" w:color="auto"/>
            </w:tcBorders>
            <w:vAlign w:val="center"/>
          </w:tcPr>
          <w:p w:rsidR="00883365" w:rsidRDefault="00883365" w:rsidP="00B33055">
            <w:pPr>
              <w:pStyle w:val="a9"/>
              <w:jc w:val="center"/>
              <w:rPr>
                <w:rFonts w:ascii="Arial Unicode MS" w:cs="Arial Unicode MS"/>
                <w:sz w:val="24"/>
                <w:szCs w:val="24"/>
              </w:rPr>
            </w:pPr>
            <w:r>
              <w:rPr>
                <w:rStyle w:val="a8"/>
                <w:color w:val="000000"/>
              </w:rPr>
              <w:t>368761, РЕСПУБЛИКА ДАГЕСТАН, РАЙОН СУЛЕЙМАН-СТАЛЬСКИЙ, СЕЛО КАСУМКЕНТ, УЛИЦА ГАСАНОВА, ДОМ 8</w:t>
            </w:r>
          </w:p>
        </w:tc>
      </w:tr>
      <w:tr w:rsidR="00883365" w:rsidTr="00B33055">
        <w:trPr>
          <w:trHeight w:hRule="exact" w:val="1157"/>
        </w:trPr>
        <w:tc>
          <w:tcPr>
            <w:tcW w:w="442" w:type="dxa"/>
            <w:tcBorders>
              <w:top w:val="single" w:sz="4" w:space="0" w:color="auto"/>
              <w:left w:val="single" w:sz="4" w:space="0" w:color="auto"/>
              <w:bottom w:val="nil"/>
              <w:right w:val="nil"/>
            </w:tcBorders>
            <w:vAlign w:val="center"/>
          </w:tcPr>
          <w:p w:rsidR="00883365" w:rsidRDefault="00883365" w:rsidP="00B33055">
            <w:pPr>
              <w:pStyle w:val="a9"/>
              <w:rPr>
                <w:rFonts w:ascii="Arial Unicode MS" w:cs="Arial Unicode MS"/>
                <w:sz w:val="24"/>
                <w:szCs w:val="24"/>
              </w:rPr>
            </w:pPr>
            <w:r>
              <w:rPr>
                <w:rStyle w:val="a8"/>
                <w:color w:val="000000"/>
              </w:rPr>
              <w:t>394</w:t>
            </w:r>
          </w:p>
        </w:tc>
        <w:tc>
          <w:tcPr>
            <w:tcW w:w="2294" w:type="dxa"/>
            <w:tcBorders>
              <w:top w:val="single" w:sz="4" w:space="0" w:color="auto"/>
              <w:left w:val="single" w:sz="4" w:space="0" w:color="auto"/>
              <w:bottom w:val="nil"/>
              <w:right w:val="nil"/>
            </w:tcBorders>
            <w:vAlign w:val="center"/>
          </w:tcPr>
          <w:p w:rsidR="00883365" w:rsidRDefault="00883365" w:rsidP="00B33055">
            <w:pPr>
              <w:pStyle w:val="a9"/>
              <w:jc w:val="center"/>
              <w:rPr>
                <w:rFonts w:ascii="Arial Unicode MS" w:cs="Arial Unicode MS"/>
                <w:sz w:val="24"/>
                <w:szCs w:val="24"/>
              </w:rPr>
            </w:pPr>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3845" w:type="dxa"/>
            <w:tcBorders>
              <w:top w:val="single" w:sz="4" w:space="0" w:color="auto"/>
              <w:left w:val="single" w:sz="4" w:space="0" w:color="auto"/>
              <w:bottom w:val="nil"/>
              <w:right w:val="nil"/>
            </w:tcBorders>
            <w:vAlign w:val="bottom"/>
          </w:tcPr>
          <w:p w:rsidR="00883365" w:rsidRDefault="00883365" w:rsidP="00B33055">
            <w:pPr>
              <w:pStyle w:val="a9"/>
              <w:tabs>
                <w:tab w:val="left" w:pos="1200"/>
                <w:tab w:val="left" w:pos="3144"/>
              </w:tabs>
              <w:jc w:val="both"/>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w:t>
            </w:r>
            <w:r>
              <w:rPr>
                <w:rStyle w:val="a8"/>
                <w:color w:val="000000"/>
              </w:rPr>
              <w:tab/>
              <w:t>художественная</w:t>
            </w:r>
            <w:r>
              <w:rPr>
                <w:rStyle w:val="a8"/>
                <w:color w:val="000000"/>
              </w:rPr>
              <w:tab/>
              <w:t>школа»</w:t>
            </w:r>
          </w:p>
          <w:p w:rsidR="00883365" w:rsidRDefault="00883365" w:rsidP="00B33055">
            <w:pPr>
              <w:pStyle w:val="a9"/>
              <w:jc w:val="both"/>
              <w:rPr>
                <w:rFonts w:ascii="Arial Unicode MS" w:cs="Arial Unicode MS"/>
                <w:sz w:val="24"/>
                <w:szCs w:val="24"/>
              </w:rPr>
            </w:pPr>
            <w:r>
              <w:rPr>
                <w:rStyle w:val="a8"/>
                <w:color w:val="000000"/>
              </w:rPr>
              <w:t>Сулейман-</w:t>
            </w:r>
            <w:proofErr w:type="spellStart"/>
            <w:r>
              <w:rPr>
                <w:rStyle w:val="a8"/>
                <w:color w:val="000000"/>
              </w:rPr>
              <w:t>Стальского</w:t>
            </w:r>
            <w:proofErr w:type="spellEnd"/>
            <w:r>
              <w:rPr>
                <w:rStyle w:val="a8"/>
                <w:color w:val="000000"/>
              </w:rPr>
              <w:t xml:space="preserve"> района Республики Дагестан</w:t>
            </w:r>
          </w:p>
        </w:tc>
        <w:tc>
          <w:tcPr>
            <w:tcW w:w="3936" w:type="dxa"/>
            <w:tcBorders>
              <w:top w:val="single" w:sz="4" w:space="0" w:color="auto"/>
              <w:left w:val="single" w:sz="4" w:space="0" w:color="auto"/>
              <w:bottom w:val="nil"/>
              <w:right w:val="single" w:sz="4" w:space="0" w:color="auto"/>
            </w:tcBorders>
            <w:vAlign w:val="center"/>
          </w:tcPr>
          <w:p w:rsidR="00883365" w:rsidRDefault="00883365" w:rsidP="00B33055">
            <w:pPr>
              <w:pStyle w:val="a9"/>
              <w:jc w:val="center"/>
              <w:rPr>
                <w:rFonts w:ascii="Arial Unicode MS" w:cs="Arial Unicode MS"/>
                <w:sz w:val="24"/>
                <w:szCs w:val="24"/>
              </w:rPr>
            </w:pPr>
            <w:r>
              <w:rPr>
                <w:rStyle w:val="a8"/>
                <w:color w:val="000000"/>
              </w:rPr>
              <w:t>368761, РЕСПУБЛИКА ДАГЕСТАН, РАЙОН СУЛЕЙМАН-СТАЛЬСКИЙ, СЕЛО КАСУМКЕНТ, УЛИЦА ГАСАНОВА, ДОМ 8</w:t>
            </w:r>
          </w:p>
        </w:tc>
      </w:tr>
    </w:tbl>
    <w:p w:rsidR="00883365" w:rsidRDefault="00883365" w:rsidP="00883365">
      <w:pPr>
        <w:spacing w:line="1" w:lineRule="exact"/>
        <w:rPr>
          <w:color w:val="auto"/>
        </w:rPr>
      </w:pPr>
    </w:p>
    <w:p w:rsidR="00B33055" w:rsidRDefault="00B33055" w:rsidP="00B33055">
      <w:pPr>
        <w:pStyle w:val="11"/>
        <w:spacing w:after="0"/>
      </w:pPr>
    </w:p>
    <w:p w:rsidR="00B33055" w:rsidRDefault="00B33055" w:rsidP="00B33055">
      <w:pPr>
        <w:pStyle w:val="11"/>
        <w:spacing w:after="0"/>
      </w:pPr>
    </w:p>
    <w:p w:rsidR="00B33055" w:rsidRDefault="00B33055" w:rsidP="00B33055">
      <w:pPr>
        <w:pStyle w:val="11"/>
        <w:spacing w:after="0"/>
      </w:pPr>
      <w:r>
        <w:tab/>
      </w:r>
      <w:bookmarkStart w:id="23" w:name="bookmark36"/>
      <w:bookmarkStart w:id="24" w:name="bookmark35"/>
    </w:p>
    <w:p w:rsidR="00B33055" w:rsidRDefault="00B33055" w:rsidP="00B33055">
      <w:pPr>
        <w:pStyle w:val="11"/>
        <w:spacing w:after="0"/>
        <w:rPr>
          <w:rFonts w:ascii="Arial Unicode MS" w:cs="Arial Unicode MS"/>
          <w:b w:val="0"/>
          <w:bCs w:val="0"/>
          <w:sz w:val="24"/>
          <w:szCs w:val="24"/>
        </w:rPr>
      </w:pPr>
      <w:r>
        <w:rPr>
          <w:rStyle w:val="10"/>
          <w:b/>
          <w:bCs/>
          <w:color w:val="000000"/>
        </w:rPr>
        <w:t>РЕЗУЛЬТАТЫ СБОРА И ОБОБЩЕНИЯ ИНФОРМАЦИИ</w:t>
      </w:r>
      <w:bookmarkEnd w:id="23"/>
      <w:bookmarkEnd w:id="24"/>
    </w:p>
    <w:p w:rsidR="00B33055" w:rsidRDefault="00B33055" w:rsidP="00B33055">
      <w:pPr>
        <w:pStyle w:val="22"/>
        <w:spacing w:after="0"/>
        <w:rPr>
          <w:rFonts w:ascii="Arial Unicode MS" w:cs="Arial Unicode MS"/>
          <w:b w:val="0"/>
          <w:bCs w:val="0"/>
          <w:i w:val="0"/>
          <w:iCs w:val="0"/>
          <w:color w:val="auto"/>
          <w:sz w:val="24"/>
          <w:szCs w:val="24"/>
        </w:rPr>
      </w:pPr>
      <w:bookmarkStart w:id="25" w:name="bookmark39"/>
      <w:bookmarkStart w:id="26" w:name="bookmark38"/>
      <w:r>
        <w:rPr>
          <w:rStyle w:val="21"/>
          <w:b/>
          <w:bCs/>
          <w:i/>
          <w:iCs/>
        </w:rPr>
        <w:t>Результаты обобщения информации, размещенной на официальных сайтах</w:t>
      </w:r>
      <w:r>
        <w:rPr>
          <w:rStyle w:val="21"/>
          <w:b/>
          <w:bCs/>
          <w:i/>
          <w:iCs/>
        </w:rPr>
        <w:br/>
        <w:t>организаций и информационных стендах в помещениях указанных организаций</w:t>
      </w:r>
      <w:bookmarkEnd w:id="25"/>
      <w:bookmarkEnd w:id="26"/>
    </w:p>
    <w:p w:rsidR="00883365" w:rsidRPr="003B46C6" w:rsidRDefault="00B33055" w:rsidP="00B33055">
      <w:pPr>
        <w:tabs>
          <w:tab w:val="left" w:pos="2190"/>
        </w:tabs>
      </w:pPr>
      <w:r>
        <w:rPr>
          <w:rStyle w:val="aa"/>
          <w:i/>
          <w:iCs/>
          <w:color w:val="3A3A3A"/>
        </w:rPr>
        <w:t xml:space="preserve">              Таблица 1. Наличие информации на общедоступных ресурсах организаций</w:t>
      </w:r>
    </w:p>
    <w:p w:rsidR="00883365" w:rsidRPr="003B46C6" w:rsidRDefault="00883365" w:rsidP="00883365"/>
    <w:tbl>
      <w:tblPr>
        <w:tblW w:w="10358" w:type="dxa"/>
        <w:tblInd w:w="5" w:type="dxa"/>
        <w:tblLayout w:type="fixed"/>
        <w:tblCellMar>
          <w:left w:w="0" w:type="dxa"/>
          <w:right w:w="0" w:type="dxa"/>
        </w:tblCellMar>
        <w:tblLook w:val="0000" w:firstRow="0" w:lastRow="0" w:firstColumn="0" w:lastColumn="0" w:noHBand="0" w:noVBand="0"/>
      </w:tblPr>
      <w:tblGrid>
        <w:gridCol w:w="710"/>
        <w:gridCol w:w="6946"/>
        <w:gridCol w:w="854"/>
        <w:gridCol w:w="850"/>
        <w:gridCol w:w="998"/>
      </w:tblGrid>
      <w:tr w:rsidR="00B33055" w:rsidTr="007D281F">
        <w:trPr>
          <w:trHeight w:hRule="exact" w:val="466"/>
        </w:trPr>
        <w:tc>
          <w:tcPr>
            <w:tcW w:w="710" w:type="dxa"/>
            <w:tcBorders>
              <w:top w:val="single" w:sz="4" w:space="0" w:color="auto"/>
              <w:left w:val="single" w:sz="4" w:space="0" w:color="auto"/>
              <w:bottom w:val="nil"/>
              <w:right w:val="nil"/>
            </w:tcBorders>
            <w:vAlign w:val="center"/>
          </w:tcPr>
          <w:p w:rsidR="00B33055" w:rsidRDefault="00B33055" w:rsidP="00B33055">
            <w:pPr>
              <w:pStyle w:val="a9"/>
              <w:ind w:firstLine="200"/>
              <w:jc w:val="center"/>
              <w:rPr>
                <w:rStyle w:val="a8"/>
                <w:color w:val="000000"/>
              </w:rPr>
            </w:pPr>
            <w:r>
              <w:rPr>
                <w:rStyle w:val="a8"/>
                <w:color w:val="000000"/>
              </w:rPr>
              <w:t>№ п/п</w:t>
            </w:r>
          </w:p>
        </w:tc>
        <w:tc>
          <w:tcPr>
            <w:tcW w:w="6946" w:type="dxa"/>
            <w:tcBorders>
              <w:top w:val="single" w:sz="4" w:space="0" w:color="auto"/>
              <w:left w:val="single" w:sz="4" w:space="0" w:color="auto"/>
              <w:bottom w:val="nil"/>
              <w:right w:val="nil"/>
            </w:tcBorders>
            <w:vAlign w:val="bottom"/>
          </w:tcPr>
          <w:p w:rsidR="00B33055" w:rsidRDefault="00B33055" w:rsidP="00B33055">
            <w:pPr>
              <w:pStyle w:val="a9"/>
              <w:jc w:val="center"/>
              <w:rPr>
                <w:rStyle w:val="a8"/>
                <w:color w:val="000000"/>
              </w:rPr>
            </w:pPr>
            <w:r>
              <w:rPr>
                <w:rStyle w:val="a8"/>
                <w:color w:val="000000"/>
              </w:rPr>
              <w:t>Наименование учреждения</w:t>
            </w:r>
          </w:p>
        </w:tc>
        <w:tc>
          <w:tcPr>
            <w:tcW w:w="854" w:type="dxa"/>
            <w:tcBorders>
              <w:top w:val="single" w:sz="4" w:space="0" w:color="auto"/>
              <w:left w:val="single" w:sz="4" w:space="0" w:color="auto"/>
              <w:bottom w:val="nil"/>
              <w:right w:val="nil"/>
            </w:tcBorders>
            <w:vAlign w:val="center"/>
          </w:tcPr>
          <w:p w:rsidR="00B33055" w:rsidRDefault="00B33055" w:rsidP="00B33055">
            <w:pPr>
              <w:pStyle w:val="a9"/>
              <w:jc w:val="center"/>
              <w:rPr>
                <w:rFonts w:ascii="Arial Unicode MS" w:cs="Arial Unicode MS"/>
                <w:sz w:val="24"/>
                <w:szCs w:val="24"/>
              </w:rPr>
            </w:pPr>
            <w:proofErr w:type="spellStart"/>
            <w:r>
              <w:rPr>
                <w:rStyle w:val="a8"/>
                <w:color w:val="000000"/>
              </w:rPr>
              <w:t>Инфор</w:t>
            </w:r>
            <w:proofErr w:type="spellEnd"/>
            <w:r>
              <w:rPr>
                <w:rStyle w:val="a8"/>
                <w:color w:val="000000"/>
              </w:rPr>
              <w:t xml:space="preserve"> </w:t>
            </w:r>
            <w:proofErr w:type="spellStart"/>
            <w:r>
              <w:rPr>
                <w:rStyle w:val="a8"/>
                <w:color w:val="000000"/>
              </w:rPr>
              <w:t>мация</w:t>
            </w:r>
            <w:proofErr w:type="spellEnd"/>
            <w:r>
              <w:rPr>
                <w:rStyle w:val="a8"/>
                <w:color w:val="000000"/>
              </w:rPr>
              <w:t xml:space="preserve"> </w:t>
            </w:r>
            <w:proofErr w:type="gramStart"/>
            <w:r>
              <w:rPr>
                <w:rStyle w:val="a8"/>
                <w:color w:val="000000"/>
              </w:rPr>
              <w:t>на стенда</w:t>
            </w:r>
            <w:proofErr w:type="gramEnd"/>
            <w:r>
              <w:rPr>
                <w:rStyle w:val="a8"/>
                <w:color w:val="000000"/>
              </w:rPr>
              <w:t xml:space="preserve"> х</w:t>
            </w:r>
          </w:p>
        </w:tc>
        <w:tc>
          <w:tcPr>
            <w:tcW w:w="850" w:type="dxa"/>
            <w:tcBorders>
              <w:top w:val="single" w:sz="4" w:space="0" w:color="auto"/>
              <w:left w:val="single" w:sz="4" w:space="0" w:color="auto"/>
              <w:bottom w:val="nil"/>
              <w:right w:val="nil"/>
            </w:tcBorders>
            <w:vAlign w:val="bottom"/>
          </w:tcPr>
          <w:p w:rsidR="00B33055" w:rsidRDefault="00B33055" w:rsidP="00B33055">
            <w:pPr>
              <w:pStyle w:val="a9"/>
              <w:jc w:val="center"/>
              <w:rPr>
                <w:rFonts w:ascii="Arial Unicode MS" w:cs="Arial Unicode MS"/>
                <w:sz w:val="24"/>
                <w:szCs w:val="24"/>
              </w:rPr>
            </w:pPr>
            <w:proofErr w:type="spellStart"/>
            <w:r>
              <w:rPr>
                <w:rStyle w:val="a8"/>
                <w:color w:val="000000"/>
              </w:rPr>
              <w:t>Инфор</w:t>
            </w:r>
            <w:proofErr w:type="spellEnd"/>
            <w:r>
              <w:rPr>
                <w:rStyle w:val="a8"/>
                <w:color w:val="000000"/>
              </w:rPr>
              <w:t xml:space="preserve"> </w:t>
            </w:r>
            <w:proofErr w:type="spellStart"/>
            <w:r>
              <w:rPr>
                <w:rStyle w:val="a8"/>
                <w:color w:val="000000"/>
              </w:rPr>
              <w:t>мация</w:t>
            </w:r>
            <w:proofErr w:type="spellEnd"/>
            <w:r>
              <w:rPr>
                <w:rStyle w:val="a8"/>
                <w:color w:val="000000"/>
              </w:rPr>
              <w:t xml:space="preserve"> на </w:t>
            </w:r>
            <w:proofErr w:type="spellStart"/>
            <w:r>
              <w:rPr>
                <w:rStyle w:val="a8"/>
                <w:color w:val="000000"/>
              </w:rPr>
              <w:t>офици</w:t>
            </w:r>
            <w:proofErr w:type="spellEnd"/>
            <w:r>
              <w:rPr>
                <w:rStyle w:val="a8"/>
                <w:color w:val="000000"/>
              </w:rPr>
              <w:t xml:space="preserve"> </w:t>
            </w:r>
            <w:proofErr w:type="spellStart"/>
            <w:r>
              <w:rPr>
                <w:rStyle w:val="a8"/>
                <w:color w:val="000000"/>
              </w:rPr>
              <w:t>альных</w:t>
            </w:r>
            <w:proofErr w:type="spellEnd"/>
            <w:r>
              <w:rPr>
                <w:rStyle w:val="a8"/>
                <w:color w:val="000000"/>
              </w:rPr>
              <w:t xml:space="preserve"> сайтах</w:t>
            </w:r>
          </w:p>
        </w:tc>
        <w:tc>
          <w:tcPr>
            <w:tcW w:w="998" w:type="dxa"/>
            <w:tcBorders>
              <w:top w:val="single" w:sz="4" w:space="0" w:color="auto"/>
              <w:left w:val="single" w:sz="4" w:space="0" w:color="auto"/>
              <w:bottom w:val="nil"/>
              <w:right w:val="single" w:sz="4" w:space="0" w:color="auto"/>
            </w:tcBorders>
            <w:vAlign w:val="center"/>
          </w:tcPr>
          <w:p w:rsidR="00B33055" w:rsidRDefault="00B33055" w:rsidP="00B33055">
            <w:pPr>
              <w:pStyle w:val="a9"/>
              <w:jc w:val="center"/>
              <w:rPr>
                <w:rFonts w:ascii="Arial Unicode MS" w:cs="Arial Unicode MS"/>
                <w:sz w:val="24"/>
                <w:szCs w:val="24"/>
              </w:rPr>
            </w:pPr>
            <w:r>
              <w:rPr>
                <w:rStyle w:val="a8"/>
                <w:color w:val="000000"/>
              </w:rPr>
              <w:t xml:space="preserve">Способы </w:t>
            </w:r>
            <w:proofErr w:type="spellStart"/>
            <w:r>
              <w:rPr>
                <w:rStyle w:val="a8"/>
                <w:color w:val="000000"/>
              </w:rPr>
              <w:t>дистанц</w:t>
            </w:r>
            <w:proofErr w:type="spellEnd"/>
            <w:r>
              <w:rPr>
                <w:rStyle w:val="a8"/>
                <w:color w:val="000000"/>
              </w:rPr>
              <w:t xml:space="preserve"> ионного </w:t>
            </w:r>
            <w:proofErr w:type="spellStart"/>
            <w:r>
              <w:rPr>
                <w:rStyle w:val="a8"/>
                <w:color w:val="000000"/>
              </w:rPr>
              <w:t>взаимод</w:t>
            </w:r>
            <w:proofErr w:type="spellEnd"/>
            <w:r>
              <w:rPr>
                <w:rStyle w:val="a8"/>
                <w:color w:val="000000"/>
              </w:rPr>
              <w:t xml:space="preserve"> </w:t>
            </w:r>
            <w:proofErr w:type="spellStart"/>
            <w:r>
              <w:rPr>
                <w:rStyle w:val="a8"/>
                <w:color w:val="000000"/>
              </w:rPr>
              <w:t>ействия</w:t>
            </w:r>
            <w:proofErr w:type="spellEnd"/>
          </w:p>
        </w:tc>
      </w:tr>
      <w:tr w:rsidR="00236C14" w:rsidTr="00B33055">
        <w:trPr>
          <w:trHeight w:hRule="exact" w:val="466"/>
        </w:trPr>
        <w:tc>
          <w:tcPr>
            <w:tcW w:w="710" w:type="dxa"/>
            <w:tcBorders>
              <w:top w:val="single" w:sz="4" w:space="0" w:color="auto"/>
              <w:left w:val="single" w:sz="4" w:space="0" w:color="auto"/>
              <w:bottom w:val="nil"/>
              <w:right w:val="nil"/>
            </w:tcBorders>
            <w:vAlign w:val="center"/>
          </w:tcPr>
          <w:p w:rsidR="00236C14" w:rsidRDefault="00236C14" w:rsidP="00B33055">
            <w:pPr>
              <w:pStyle w:val="a9"/>
              <w:ind w:firstLine="200"/>
              <w:jc w:val="center"/>
              <w:rPr>
                <w:rFonts w:ascii="Arial Unicode MS" w:cs="Arial Unicode MS"/>
                <w:sz w:val="24"/>
                <w:szCs w:val="24"/>
              </w:rPr>
            </w:pPr>
            <w:r>
              <w:rPr>
                <w:rStyle w:val="a8"/>
                <w:color w:val="000000"/>
              </w:rPr>
              <w:t>376</w:t>
            </w:r>
          </w:p>
        </w:tc>
        <w:tc>
          <w:tcPr>
            <w:tcW w:w="6946" w:type="dxa"/>
            <w:tcBorders>
              <w:top w:val="single" w:sz="4" w:space="0" w:color="auto"/>
              <w:left w:val="single" w:sz="4" w:space="0" w:color="auto"/>
              <w:bottom w:val="nil"/>
              <w:right w:val="nil"/>
            </w:tcBorders>
            <w:vAlign w:val="bottom"/>
          </w:tcPr>
          <w:p w:rsidR="00236C14" w:rsidRDefault="00236C14" w:rsidP="00236C14">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учреждение"Ашагастальская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nil"/>
              <w:right w:val="nil"/>
            </w:tcBorders>
            <w:vAlign w:val="center"/>
          </w:tcPr>
          <w:p w:rsidR="00236C14" w:rsidRDefault="00236C14" w:rsidP="00236C14">
            <w:pPr>
              <w:pStyle w:val="a9"/>
              <w:jc w:val="center"/>
              <w:rPr>
                <w:rFonts w:ascii="Arial Unicode MS" w:cs="Arial Unicode MS"/>
                <w:sz w:val="24"/>
                <w:szCs w:val="24"/>
              </w:rPr>
            </w:pPr>
            <w:r>
              <w:rPr>
                <w:rStyle w:val="a8"/>
                <w:color w:val="000000"/>
              </w:rPr>
              <w:t>98%</w:t>
            </w:r>
          </w:p>
        </w:tc>
        <w:tc>
          <w:tcPr>
            <w:tcW w:w="850" w:type="dxa"/>
            <w:tcBorders>
              <w:top w:val="single" w:sz="4" w:space="0" w:color="auto"/>
              <w:left w:val="single" w:sz="4" w:space="0" w:color="auto"/>
              <w:bottom w:val="nil"/>
              <w:right w:val="nil"/>
            </w:tcBorders>
            <w:vAlign w:val="center"/>
          </w:tcPr>
          <w:p w:rsidR="00236C14" w:rsidRDefault="00236C14" w:rsidP="00236C14">
            <w:pPr>
              <w:pStyle w:val="a9"/>
              <w:ind w:firstLine="180"/>
              <w:rPr>
                <w:rFonts w:ascii="Arial Unicode MS" w:cs="Arial Unicode MS"/>
                <w:sz w:val="24"/>
                <w:szCs w:val="24"/>
              </w:rPr>
            </w:pPr>
            <w:r>
              <w:rPr>
                <w:rStyle w:val="a8"/>
                <w:color w:val="000000"/>
              </w:rPr>
              <w:t>95%</w:t>
            </w:r>
          </w:p>
        </w:tc>
        <w:tc>
          <w:tcPr>
            <w:tcW w:w="998" w:type="dxa"/>
            <w:tcBorders>
              <w:top w:val="single" w:sz="4" w:space="0" w:color="auto"/>
              <w:left w:val="single" w:sz="4" w:space="0" w:color="auto"/>
              <w:bottom w:val="nil"/>
              <w:right w:val="single" w:sz="4" w:space="0" w:color="auto"/>
            </w:tcBorders>
            <w:vAlign w:val="center"/>
          </w:tcPr>
          <w:p w:rsidR="00236C14" w:rsidRDefault="00236C14" w:rsidP="00236C14">
            <w:pPr>
              <w:pStyle w:val="a9"/>
              <w:jc w:val="center"/>
              <w:rPr>
                <w:rFonts w:ascii="Arial Unicode MS" w:cs="Arial Unicode MS"/>
                <w:sz w:val="24"/>
                <w:szCs w:val="24"/>
              </w:rPr>
            </w:pPr>
            <w:r>
              <w:rPr>
                <w:rStyle w:val="a8"/>
                <w:color w:val="000000"/>
              </w:rPr>
              <w:t>4</w:t>
            </w:r>
          </w:p>
        </w:tc>
      </w:tr>
      <w:tr w:rsidR="00236C14" w:rsidTr="00B33055">
        <w:trPr>
          <w:trHeight w:hRule="exact" w:val="701"/>
        </w:trPr>
        <w:tc>
          <w:tcPr>
            <w:tcW w:w="710" w:type="dxa"/>
            <w:tcBorders>
              <w:top w:val="single" w:sz="4" w:space="0" w:color="auto"/>
              <w:left w:val="single" w:sz="4" w:space="0" w:color="auto"/>
              <w:bottom w:val="nil"/>
              <w:right w:val="nil"/>
            </w:tcBorders>
            <w:vAlign w:val="center"/>
          </w:tcPr>
          <w:p w:rsidR="00236C14" w:rsidRDefault="00236C14" w:rsidP="00B33055">
            <w:pPr>
              <w:pStyle w:val="a9"/>
              <w:ind w:firstLine="200"/>
              <w:jc w:val="center"/>
              <w:rPr>
                <w:rFonts w:ascii="Arial Unicode MS" w:cs="Arial Unicode MS"/>
                <w:sz w:val="24"/>
                <w:szCs w:val="24"/>
              </w:rPr>
            </w:pPr>
            <w:r>
              <w:rPr>
                <w:rStyle w:val="a8"/>
                <w:color w:val="000000"/>
              </w:rPr>
              <w:t>377</w:t>
            </w:r>
          </w:p>
        </w:tc>
        <w:tc>
          <w:tcPr>
            <w:tcW w:w="6946" w:type="dxa"/>
            <w:tcBorders>
              <w:top w:val="single" w:sz="4" w:space="0" w:color="auto"/>
              <w:left w:val="single" w:sz="4" w:space="0" w:color="auto"/>
              <w:bottom w:val="nil"/>
              <w:right w:val="nil"/>
            </w:tcBorders>
            <w:vAlign w:val="bottom"/>
          </w:tcPr>
          <w:p w:rsidR="00236C14" w:rsidRDefault="00236C14" w:rsidP="00236C14">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учреждение"Даркушказмалярская</w:t>
            </w:r>
            <w:proofErr w:type="spellEnd"/>
            <w:r>
              <w:rPr>
                <w:rStyle w:val="a8"/>
                <w:color w:val="000000"/>
              </w:rPr>
              <w:t xml:space="preserve"> средняя общеобразовательная школа им. </w:t>
            </w:r>
            <w:proofErr w:type="spellStart"/>
            <w:r>
              <w:rPr>
                <w:rStyle w:val="a8"/>
                <w:color w:val="000000"/>
              </w:rPr>
              <w:t>М.Шабанова</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nil"/>
              <w:right w:val="nil"/>
            </w:tcBorders>
            <w:vAlign w:val="center"/>
          </w:tcPr>
          <w:p w:rsidR="00236C14" w:rsidRDefault="00236C14" w:rsidP="00236C14">
            <w:pPr>
              <w:pStyle w:val="a9"/>
              <w:jc w:val="center"/>
              <w:rPr>
                <w:rFonts w:ascii="Arial Unicode MS" w:cs="Arial Unicode MS"/>
                <w:sz w:val="24"/>
                <w:szCs w:val="24"/>
              </w:rPr>
            </w:pPr>
            <w:r>
              <w:rPr>
                <w:rStyle w:val="a8"/>
                <w:color w:val="000000"/>
              </w:rPr>
              <w:t>98%</w:t>
            </w:r>
          </w:p>
        </w:tc>
        <w:tc>
          <w:tcPr>
            <w:tcW w:w="850" w:type="dxa"/>
            <w:tcBorders>
              <w:top w:val="single" w:sz="4" w:space="0" w:color="auto"/>
              <w:left w:val="single" w:sz="4" w:space="0" w:color="auto"/>
              <w:bottom w:val="nil"/>
              <w:right w:val="nil"/>
            </w:tcBorders>
            <w:vAlign w:val="center"/>
          </w:tcPr>
          <w:p w:rsidR="00236C14" w:rsidRDefault="00236C14" w:rsidP="00236C14">
            <w:pPr>
              <w:pStyle w:val="a9"/>
              <w:ind w:firstLine="180"/>
              <w:rPr>
                <w:rFonts w:ascii="Arial Unicode MS" w:cs="Arial Unicode MS"/>
                <w:sz w:val="24"/>
                <w:szCs w:val="24"/>
              </w:rPr>
            </w:pPr>
            <w:r>
              <w:rPr>
                <w:rStyle w:val="a8"/>
                <w:color w:val="000000"/>
              </w:rPr>
              <w:t>98%</w:t>
            </w:r>
          </w:p>
        </w:tc>
        <w:tc>
          <w:tcPr>
            <w:tcW w:w="998" w:type="dxa"/>
            <w:tcBorders>
              <w:top w:val="single" w:sz="4" w:space="0" w:color="auto"/>
              <w:left w:val="single" w:sz="4" w:space="0" w:color="auto"/>
              <w:bottom w:val="nil"/>
              <w:right w:val="single" w:sz="4" w:space="0" w:color="auto"/>
            </w:tcBorders>
            <w:vAlign w:val="center"/>
          </w:tcPr>
          <w:p w:rsidR="00236C14" w:rsidRDefault="00236C14" w:rsidP="00236C14">
            <w:pPr>
              <w:pStyle w:val="a9"/>
              <w:jc w:val="center"/>
              <w:rPr>
                <w:rFonts w:ascii="Arial Unicode MS" w:cs="Arial Unicode MS"/>
                <w:sz w:val="24"/>
                <w:szCs w:val="24"/>
              </w:rPr>
            </w:pPr>
            <w:r>
              <w:rPr>
                <w:rStyle w:val="a8"/>
                <w:color w:val="000000"/>
              </w:rPr>
              <w:t>2</w:t>
            </w:r>
          </w:p>
        </w:tc>
      </w:tr>
      <w:tr w:rsidR="00236C14"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236C14" w:rsidRDefault="00236C14" w:rsidP="00B33055">
            <w:pPr>
              <w:pStyle w:val="a9"/>
              <w:ind w:firstLine="200"/>
              <w:jc w:val="center"/>
              <w:rPr>
                <w:rFonts w:ascii="Arial Unicode MS" w:cs="Arial Unicode MS"/>
                <w:sz w:val="24"/>
                <w:szCs w:val="24"/>
              </w:rPr>
            </w:pPr>
            <w:r>
              <w:rPr>
                <w:rStyle w:val="a8"/>
                <w:color w:val="000000"/>
              </w:rPr>
              <w:t>378</w:t>
            </w:r>
          </w:p>
        </w:tc>
        <w:tc>
          <w:tcPr>
            <w:tcW w:w="6946" w:type="dxa"/>
            <w:tcBorders>
              <w:top w:val="single" w:sz="4" w:space="0" w:color="auto"/>
              <w:left w:val="single" w:sz="4" w:space="0" w:color="auto"/>
              <w:bottom w:val="single" w:sz="4" w:space="0" w:color="auto"/>
              <w:right w:val="nil"/>
            </w:tcBorders>
            <w:vAlign w:val="bottom"/>
          </w:tcPr>
          <w:p w:rsidR="00236C14" w:rsidRDefault="00236C14" w:rsidP="00236C14">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учреждение"Испикская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236C14" w:rsidRDefault="00236C14" w:rsidP="00236C14">
            <w:pPr>
              <w:pStyle w:val="a9"/>
              <w:jc w:val="center"/>
              <w:rPr>
                <w:rFonts w:ascii="Arial Unicode MS" w:cs="Arial Unicode MS"/>
                <w:sz w:val="24"/>
                <w:szCs w:val="24"/>
              </w:rPr>
            </w:pPr>
            <w:r>
              <w:rPr>
                <w:rStyle w:val="a8"/>
                <w:color w:val="000000"/>
              </w:rPr>
              <w:t>97%</w:t>
            </w:r>
          </w:p>
        </w:tc>
        <w:tc>
          <w:tcPr>
            <w:tcW w:w="850" w:type="dxa"/>
            <w:tcBorders>
              <w:top w:val="single" w:sz="4" w:space="0" w:color="auto"/>
              <w:left w:val="single" w:sz="4" w:space="0" w:color="auto"/>
              <w:bottom w:val="single" w:sz="4" w:space="0" w:color="auto"/>
              <w:right w:val="nil"/>
            </w:tcBorders>
            <w:vAlign w:val="center"/>
          </w:tcPr>
          <w:p w:rsidR="00236C14" w:rsidRDefault="00236C14" w:rsidP="00236C14">
            <w:pPr>
              <w:pStyle w:val="a9"/>
              <w:ind w:firstLine="180"/>
              <w:rPr>
                <w:rFonts w:ascii="Arial Unicode MS" w:cs="Arial Unicode MS"/>
                <w:sz w:val="24"/>
                <w:szCs w:val="24"/>
              </w:rPr>
            </w:pPr>
            <w:r>
              <w:rPr>
                <w:rStyle w:val="a8"/>
                <w:color w:val="000000"/>
              </w:rPr>
              <w:t>95%</w:t>
            </w:r>
          </w:p>
        </w:tc>
        <w:tc>
          <w:tcPr>
            <w:tcW w:w="998" w:type="dxa"/>
            <w:tcBorders>
              <w:top w:val="single" w:sz="4" w:space="0" w:color="auto"/>
              <w:left w:val="single" w:sz="4" w:space="0" w:color="auto"/>
              <w:bottom w:val="single" w:sz="4" w:space="0" w:color="auto"/>
              <w:right w:val="single" w:sz="4" w:space="0" w:color="auto"/>
            </w:tcBorders>
            <w:vAlign w:val="center"/>
          </w:tcPr>
          <w:p w:rsidR="00236C14" w:rsidRDefault="00236C14" w:rsidP="00236C14">
            <w:pPr>
              <w:pStyle w:val="a9"/>
              <w:jc w:val="center"/>
              <w:rPr>
                <w:rFonts w:ascii="Arial Unicode MS" w:cs="Arial Unicode MS"/>
                <w:sz w:val="24"/>
                <w:szCs w:val="24"/>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379</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учреждение"Кахцугская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98%</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380</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учреждение"Куркентская</w:t>
            </w:r>
            <w:proofErr w:type="spellEnd"/>
            <w:r>
              <w:rPr>
                <w:rStyle w:val="a8"/>
                <w:color w:val="000000"/>
              </w:rPr>
              <w:t xml:space="preserve"> средняя общеобразовательная школа №1 </w:t>
            </w:r>
            <w:proofErr w:type="spellStart"/>
            <w:r>
              <w:rPr>
                <w:rStyle w:val="a8"/>
                <w:color w:val="000000"/>
              </w:rPr>
              <w:t>им.М.М</w:t>
            </w:r>
            <w:proofErr w:type="spellEnd"/>
            <w:r>
              <w:rPr>
                <w:rStyle w:val="a8"/>
                <w:color w:val="000000"/>
              </w:rPr>
              <w:t xml:space="preserve">. Рагимова"(Сулейман- </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98%</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381</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учреждение"Нютюгская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97%</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382</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учреждение"Сардаркентская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w:t>
            </w:r>
            <w:proofErr w:type="gramStart"/>
            <w:r>
              <w:rPr>
                <w:rStyle w:val="a8"/>
                <w:color w:val="000000"/>
              </w:rPr>
              <w:t>район )</w:t>
            </w:r>
            <w:proofErr w:type="gramEnd"/>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100%</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98%</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383</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учреждение"Уллугатагская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96%</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384</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98%</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tbl>
            <w:tblPr>
              <w:tblpPr w:leftFromText="180" w:rightFromText="180" w:vertAnchor="text" w:horzAnchor="margin" w:tblpY="245"/>
              <w:tblOverlap w:val="never"/>
              <w:tblW w:w="10470" w:type="dxa"/>
              <w:tblLayout w:type="fixed"/>
              <w:tblCellMar>
                <w:left w:w="0" w:type="dxa"/>
                <w:right w:w="0" w:type="dxa"/>
              </w:tblCellMar>
              <w:tblLook w:val="0000" w:firstRow="0" w:lastRow="0" w:firstColumn="0" w:lastColumn="0" w:noHBand="0" w:noVBand="0"/>
            </w:tblPr>
            <w:tblGrid>
              <w:gridCol w:w="648"/>
              <w:gridCol w:w="4853"/>
              <w:gridCol w:w="994"/>
              <w:gridCol w:w="994"/>
              <w:gridCol w:w="998"/>
              <w:gridCol w:w="994"/>
              <w:gridCol w:w="989"/>
            </w:tblGrid>
            <w:tr w:rsidR="00B65C52" w:rsidTr="00B33055">
              <w:trPr>
                <w:trHeight w:hRule="exact" w:val="2314"/>
              </w:trPr>
              <w:tc>
                <w:tcPr>
                  <w:tcW w:w="648" w:type="dxa"/>
                  <w:tcBorders>
                    <w:top w:val="single" w:sz="4" w:space="0" w:color="auto"/>
                    <w:left w:val="single" w:sz="4" w:space="0" w:color="auto"/>
                    <w:bottom w:val="nil"/>
                    <w:right w:val="nil"/>
                  </w:tcBorders>
                  <w:shd w:val="clear" w:color="auto" w:fill="E6B729"/>
                  <w:vAlign w:val="center"/>
                </w:tcPr>
                <w:p w:rsidR="00B65C52" w:rsidRDefault="00B65C52" w:rsidP="00B33055">
                  <w:pPr>
                    <w:pStyle w:val="a9"/>
                    <w:jc w:val="center"/>
                    <w:rPr>
                      <w:rFonts w:ascii="Arial Unicode MS" w:cs="Arial Unicode MS"/>
                      <w:sz w:val="24"/>
                      <w:szCs w:val="24"/>
                    </w:rPr>
                  </w:pPr>
                  <w:r>
                    <w:rPr>
                      <w:rStyle w:val="a8"/>
                      <w:color w:val="000000"/>
                    </w:rPr>
                    <w:t xml:space="preserve">№ </w:t>
                  </w:r>
                  <w:proofErr w:type="spellStart"/>
                  <w:r>
                    <w:rPr>
                      <w:rStyle w:val="a8"/>
                      <w:color w:val="000000"/>
                    </w:rPr>
                    <w:t>пп</w:t>
                  </w:r>
                  <w:proofErr w:type="spellEnd"/>
                </w:p>
              </w:tc>
              <w:tc>
                <w:tcPr>
                  <w:tcW w:w="4853" w:type="dxa"/>
                  <w:tcBorders>
                    <w:top w:val="single" w:sz="4" w:space="0" w:color="auto"/>
                    <w:left w:val="single" w:sz="4" w:space="0" w:color="auto"/>
                    <w:bottom w:val="nil"/>
                    <w:right w:val="nil"/>
                  </w:tcBorders>
                  <w:shd w:val="clear" w:color="auto" w:fill="E6B729"/>
                  <w:vAlign w:val="center"/>
                </w:tcPr>
                <w:p w:rsidR="00B65C52" w:rsidRDefault="00B65C52" w:rsidP="00B33055">
                  <w:pPr>
                    <w:pStyle w:val="a9"/>
                    <w:jc w:val="center"/>
                    <w:rPr>
                      <w:rFonts w:ascii="Arial Unicode MS" w:cs="Arial Unicode MS"/>
                      <w:sz w:val="24"/>
                      <w:szCs w:val="24"/>
                    </w:rPr>
                  </w:pPr>
                  <w:r>
                    <w:rPr>
                      <w:rStyle w:val="a8"/>
                      <w:color w:val="000000"/>
                    </w:rPr>
                    <w:t>Наименование учреждения</w:t>
                  </w:r>
                </w:p>
              </w:tc>
              <w:tc>
                <w:tcPr>
                  <w:tcW w:w="994" w:type="dxa"/>
                  <w:tcBorders>
                    <w:top w:val="single" w:sz="4" w:space="0" w:color="auto"/>
                    <w:left w:val="single" w:sz="4" w:space="0" w:color="auto"/>
                    <w:bottom w:val="nil"/>
                    <w:right w:val="nil"/>
                  </w:tcBorders>
                  <w:shd w:val="clear" w:color="auto" w:fill="E6B729"/>
                  <w:vAlign w:val="center"/>
                </w:tcPr>
                <w:p w:rsidR="00B65C52" w:rsidRDefault="00B65C52" w:rsidP="00B33055">
                  <w:pPr>
                    <w:pStyle w:val="a9"/>
                    <w:jc w:val="center"/>
                    <w:rPr>
                      <w:rFonts w:ascii="Arial Unicode MS" w:cs="Arial Unicode MS"/>
                      <w:sz w:val="24"/>
                      <w:szCs w:val="24"/>
                    </w:rPr>
                  </w:pPr>
                  <w:r>
                    <w:rPr>
                      <w:rStyle w:val="a8"/>
                      <w:color w:val="000000"/>
                    </w:rPr>
                    <w:t>Наличие комфорт ной зоны отдыха (</w:t>
                  </w:r>
                  <w:proofErr w:type="spellStart"/>
                  <w:r>
                    <w:rPr>
                      <w:rStyle w:val="a8"/>
                      <w:color w:val="000000"/>
                    </w:rPr>
                    <w:t>ожидан</w:t>
                  </w:r>
                  <w:proofErr w:type="spellEnd"/>
                  <w:r>
                    <w:rPr>
                      <w:rStyle w:val="a8"/>
                      <w:color w:val="000000"/>
                    </w:rPr>
                    <w:t xml:space="preserve"> </w:t>
                  </w:r>
                  <w:proofErr w:type="spellStart"/>
                  <w:r>
                    <w:rPr>
                      <w:rStyle w:val="a8"/>
                      <w:color w:val="000000"/>
                    </w:rPr>
                    <w:t>ия</w:t>
                  </w:r>
                  <w:proofErr w:type="spellEnd"/>
                  <w:r>
                    <w:rPr>
                      <w:rStyle w:val="a8"/>
                      <w:color w:val="000000"/>
                    </w:rPr>
                    <w:t>)</w:t>
                  </w:r>
                </w:p>
              </w:tc>
              <w:tc>
                <w:tcPr>
                  <w:tcW w:w="994" w:type="dxa"/>
                  <w:tcBorders>
                    <w:top w:val="single" w:sz="4" w:space="0" w:color="auto"/>
                    <w:left w:val="single" w:sz="4" w:space="0" w:color="auto"/>
                    <w:bottom w:val="nil"/>
                    <w:right w:val="nil"/>
                  </w:tcBorders>
                  <w:shd w:val="clear" w:color="auto" w:fill="E6B729"/>
                  <w:vAlign w:val="bottom"/>
                </w:tcPr>
                <w:p w:rsidR="00B65C52" w:rsidRDefault="00B65C52" w:rsidP="00B33055">
                  <w:pPr>
                    <w:pStyle w:val="a9"/>
                    <w:jc w:val="center"/>
                    <w:rPr>
                      <w:rFonts w:ascii="Arial Unicode MS" w:cs="Arial Unicode MS"/>
                      <w:sz w:val="24"/>
                      <w:szCs w:val="24"/>
                    </w:rPr>
                  </w:pPr>
                  <w:r>
                    <w:rPr>
                      <w:rStyle w:val="a8"/>
                      <w:color w:val="000000"/>
                    </w:rPr>
                    <w:t xml:space="preserve">Наличие и понятно </w:t>
                  </w:r>
                  <w:proofErr w:type="spellStart"/>
                  <w:r>
                    <w:rPr>
                      <w:rStyle w:val="a8"/>
                      <w:color w:val="000000"/>
                    </w:rPr>
                    <w:t>сть</w:t>
                  </w:r>
                  <w:proofErr w:type="spellEnd"/>
                  <w:r>
                    <w:rPr>
                      <w:rStyle w:val="a8"/>
                      <w:color w:val="000000"/>
                    </w:rPr>
                    <w:t xml:space="preserve"> </w:t>
                  </w:r>
                  <w:proofErr w:type="spellStart"/>
                  <w:r>
                    <w:rPr>
                      <w:rStyle w:val="a8"/>
                      <w:color w:val="000000"/>
                    </w:rPr>
                    <w:t>навигац</w:t>
                  </w:r>
                  <w:proofErr w:type="spellEnd"/>
                  <w:r>
                    <w:rPr>
                      <w:rStyle w:val="a8"/>
                      <w:color w:val="000000"/>
                    </w:rPr>
                    <w:t xml:space="preserve"> </w:t>
                  </w:r>
                  <w:proofErr w:type="spellStart"/>
                  <w:r>
                    <w:rPr>
                      <w:rStyle w:val="a8"/>
                      <w:color w:val="000000"/>
                    </w:rPr>
                    <w:t>ии</w:t>
                  </w:r>
                  <w:proofErr w:type="spellEnd"/>
                  <w:r>
                    <w:rPr>
                      <w:rStyle w:val="a8"/>
                      <w:color w:val="000000"/>
                    </w:rPr>
                    <w:t xml:space="preserve"> внутри обр. </w:t>
                  </w:r>
                  <w:proofErr w:type="spellStart"/>
                  <w:r>
                    <w:rPr>
                      <w:rStyle w:val="a8"/>
                      <w:color w:val="000000"/>
                    </w:rPr>
                    <w:t>организа</w:t>
                  </w:r>
                  <w:proofErr w:type="spellEnd"/>
                  <w:r>
                    <w:rPr>
                      <w:rStyle w:val="a8"/>
                      <w:color w:val="000000"/>
                    </w:rPr>
                    <w:t xml:space="preserve"> </w:t>
                  </w:r>
                  <w:proofErr w:type="spellStart"/>
                  <w:r>
                    <w:rPr>
                      <w:rStyle w:val="a8"/>
                      <w:color w:val="000000"/>
                    </w:rPr>
                    <w:t>ции</w:t>
                  </w:r>
                  <w:proofErr w:type="spellEnd"/>
                  <w:r>
                    <w:rPr>
                      <w:rStyle w:val="a8"/>
                      <w:color w:val="000000"/>
                    </w:rPr>
                    <w:t>,</w:t>
                  </w:r>
                </w:p>
              </w:tc>
              <w:tc>
                <w:tcPr>
                  <w:tcW w:w="998" w:type="dxa"/>
                  <w:tcBorders>
                    <w:top w:val="single" w:sz="4" w:space="0" w:color="auto"/>
                    <w:left w:val="single" w:sz="4" w:space="0" w:color="auto"/>
                    <w:bottom w:val="nil"/>
                    <w:right w:val="nil"/>
                  </w:tcBorders>
                  <w:shd w:val="clear" w:color="auto" w:fill="E6B729"/>
                  <w:vAlign w:val="center"/>
                </w:tcPr>
                <w:p w:rsidR="00B65C52" w:rsidRDefault="00B65C52" w:rsidP="00B33055">
                  <w:pPr>
                    <w:pStyle w:val="a9"/>
                    <w:jc w:val="center"/>
                    <w:rPr>
                      <w:rFonts w:ascii="Arial Unicode MS" w:cs="Arial Unicode MS"/>
                      <w:sz w:val="24"/>
                      <w:szCs w:val="24"/>
                    </w:rPr>
                  </w:pPr>
                  <w:proofErr w:type="spellStart"/>
                  <w:r>
                    <w:rPr>
                      <w:rStyle w:val="a8"/>
                      <w:color w:val="000000"/>
                    </w:rPr>
                    <w:t>Доступн</w:t>
                  </w:r>
                  <w:proofErr w:type="spellEnd"/>
                  <w:r>
                    <w:rPr>
                      <w:rStyle w:val="a8"/>
                      <w:color w:val="000000"/>
                    </w:rPr>
                    <w:t xml:space="preserve"> ость </w:t>
                  </w:r>
                  <w:proofErr w:type="spellStart"/>
                  <w:r>
                    <w:rPr>
                      <w:rStyle w:val="a8"/>
                      <w:color w:val="000000"/>
                    </w:rPr>
                    <w:t>питьево</w:t>
                  </w:r>
                  <w:proofErr w:type="spellEnd"/>
                  <w:r>
                    <w:rPr>
                      <w:rStyle w:val="a8"/>
                      <w:color w:val="000000"/>
                    </w:rPr>
                    <w:t xml:space="preserve"> й воды (наличие работаю </w:t>
                  </w:r>
                  <w:proofErr w:type="spellStart"/>
                  <w:r>
                    <w:rPr>
                      <w:rStyle w:val="a8"/>
                      <w:color w:val="000000"/>
                    </w:rPr>
                    <w:t>щего</w:t>
                  </w:r>
                  <w:proofErr w:type="spellEnd"/>
                  <w:r>
                    <w:rPr>
                      <w:rStyle w:val="a8"/>
                      <w:color w:val="000000"/>
                    </w:rPr>
                    <w:t xml:space="preserve"> кулера),</w:t>
                  </w:r>
                </w:p>
              </w:tc>
              <w:tc>
                <w:tcPr>
                  <w:tcW w:w="994" w:type="dxa"/>
                  <w:tcBorders>
                    <w:top w:val="single" w:sz="4" w:space="0" w:color="auto"/>
                    <w:left w:val="single" w:sz="4" w:space="0" w:color="auto"/>
                    <w:bottom w:val="nil"/>
                    <w:right w:val="nil"/>
                  </w:tcBorders>
                  <w:shd w:val="clear" w:color="auto" w:fill="E6B729"/>
                  <w:vAlign w:val="bottom"/>
                </w:tcPr>
                <w:p w:rsidR="00B65C52" w:rsidRDefault="00B65C52" w:rsidP="00B33055">
                  <w:pPr>
                    <w:pStyle w:val="a9"/>
                    <w:jc w:val="center"/>
                    <w:rPr>
                      <w:rFonts w:ascii="Arial Unicode MS" w:cs="Arial Unicode MS"/>
                      <w:sz w:val="24"/>
                      <w:szCs w:val="24"/>
                    </w:rPr>
                  </w:pPr>
                  <w:r>
                    <w:rPr>
                      <w:rStyle w:val="a8"/>
                      <w:color w:val="000000"/>
                    </w:rPr>
                    <w:t xml:space="preserve">Наличие и </w:t>
                  </w:r>
                  <w:proofErr w:type="spellStart"/>
                  <w:r>
                    <w:rPr>
                      <w:rStyle w:val="a8"/>
                      <w:color w:val="000000"/>
                    </w:rPr>
                    <w:t>доступн</w:t>
                  </w:r>
                  <w:proofErr w:type="spellEnd"/>
                  <w:r>
                    <w:rPr>
                      <w:rStyle w:val="a8"/>
                      <w:color w:val="000000"/>
                    </w:rPr>
                    <w:t xml:space="preserve"> ость </w:t>
                  </w:r>
                  <w:proofErr w:type="spellStart"/>
                  <w:r>
                    <w:rPr>
                      <w:rStyle w:val="a8"/>
                      <w:color w:val="000000"/>
                    </w:rPr>
                    <w:t>санитарн</w:t>
                  </w:r>
                  <w:proofErr w:type="spellEnd"/>
                  <w:r>
                    <w:rPr>
                      <w:rStyle w:val="a8"/>
                      <w:color w:val="000000"/>
                    </w:rPr>
                    <w:t xml:space="preserve"> о- </w:t>
                  </w:r>
                  <w:proofErr w:type="spellStart"/>
                  <w:r>
                    <w:rPr>
                      <w:rStyle w:val="a8"/>
                      <w:color w:val="000000"/>
                    </w:rPr>
                    <w:t>гигиени</w:t>
                  </w:r>
                  <w:proofErr w:type="spellEnd"/>
                  <w:r>
                    <w:rPr>
                      <w:rStyle w:val="a8"/>
                      <w:color w:val="000000"/>
                    </w:rPr>
                    <w:t xml:space="preserve"> </w:t>
                  </w:r>
                  <w:proofErr w:type="spellStart"/>
                  <w:r>
                    <w:rPr>
                      <w:rStyle w:val="a8"/>
                      <w:color w:val="000000"/>
                    </w:rPr>
                    <w:t>ческих</w:t>
                  </w:r>
                  <w:proofErr w:type="spellEnd"/>
                  <w:r>
                    <w:rPr>
                      <w:rStyle w:val="a8"/>
                      <w:color w:val="000000"/>
                    </w:rPr>
                    <w:t xml:space="preserve"> помещен </w:t>
                  </w:r>
                  <w:proofErr w:type="spellStart"/>
                  <w:r>
                    <w:rPr>
                      <w:rStyle w:val="a8"/>
                      <w:color w:val="000000"/>
                    </w:rPr>
                    <w:t>ий</w:t>
                  </w:r>
                  <w:proofErr w:type="spellEnd"/>
                </w:p>
              </w:tc>
              <w:tc>
                <w:tcPr>
                  <w:tcW w:w="989" w:type="dxa"/>
                  <w:tcBorders>
                    <w:top w:val="single" w:sz="4" w:space="0" w:color="auto"/>
                    <w:left w:val="single" w:sz="4" w:space="0" w:color="auto"/>
                    <w:bottom w:val="nil"/>
                    <w:right w:val="single" w:sz="4" w:space="0" w:color="auto"/>
                  </w:tcBorders>
                  <w:shd w:val="clear" w:color="auto" w:fill="E6B729"/>
                  <w:vAlign w:val="center"/>
                </w:tcPr>
                <w:p w:rsidR="00B65C52" w:rsidRDefault="00B65C52" w:rsidP="00B33055">
                  <w:pPr>
                    <w:pStyle w:val="a9"/>
                    <w:jc w:val="center"/>
                    <w:rPr>
                      <w:rFonts w:ascii="Arial Unicode MS" w:cs="Arial Unicode MS"/>
                      <w:sz w:val="24"/>
                      <w:szCs w:val="24"/>
                    </w:rPr>
                  </w:pPr>
                  <w:r>
                    <w:rPr>
                      <w:rStyle w:val="a8"/>
                      <w:color w:val="000000"/>
                    </w:rPr>
                    <w:t xml:space="preserve">Санитар </w:t>
                  </w:r>
                  <w:proofErr w:type="spellStart"/>
                  <w:r>
                    <w:rPr>
                      <w:rStyle w:val="a8"/>
                      <w:color w:val="000000"/>
                    </w:rPr>
                    <w:t>ное</w:t>
                  </w:r>
                  <w:proofErr w:type="spellEnd"/>
                  <w:r>
                    <w:rPr>
                      <w:rStyle w:val="a8"/>
                      <w:color w:val="000000"/>
                    </w:rPr>
                    <w:t xml:space="preserve"> </w:t>
                  </w:r>
                  <w:proofErr w:type="spellStart"/>
                  <w:r>
                    <w:rPr>
                      <w:rStyle w:val="a8"/>
                      <w:color w:val="000000"/>
                    </w:rPr>
                    <w:t>состоян</w:t>
                  </w:r>
                  <w:proofErr w:type="spellEnd"/>
                  <w:r>
                    <w:rPr>
                      <w:rStyle w:val="a8"/>
                      <w:color w:val="000000"/>
                    </w:rPr>
                    <w:t xml:space="preserve"> </w:t>
                  </w:r>
                  <w:proofErr w:type="spellStart"/>
                  <w:r>
                    <w:rPr>
                      <w:rStyle w:val="a8"/>
                      <w:color w:val="000000"/>
                    </w:rPr>
                    <w:t>ие</w:t>
                  </w:r>
                  <w:proofErr w:type="spellEnd"/>
                  <w:r>
                    <w:rPr>
                      <w:rStyle w:val="a8"/>
                      <w:color w:val="000000"/>
                    </w:rPr>
                    <w:t xml:space="preserve"> </w:t>
                  </w:r>
                  <w:proofErr w:type="spellStart"/>
                  <w:r>
                    <w:rPr>
                      <w:rStyle w:val="a8"/>
                      <w:color w:val="000000"/>
                    </w:rPr>
                    <w:t>помеще</w:t>
                  </w:r>
                  <w:proofErr w:type="spellEnd"/>
                  <w:r>
                    <w:rPr>
                      <w:rStyle w:val="a8"/>
                      <w:color w:val="000000"/>
                    </w:rPr>
                    <w:t xml:space="preserve"> </w:t>
                  </w:r>
                  <w:proofErr w:type="spellStart"/>
                  <w:r>
                    <w:rPr>
                      <w:rStyle w:val="a8"/>
                      <w:color w:val="000000"/>
                    </w:rPr>
                    <w:t>ний</w:t>
                  </w:r>
                  <w:proofErr w:type="spellEnd"/>
                  <w:r>
                    <w:rPr>
                      <w:rStyle w:val="a8"/>
                      <w:color w:val="000000"/>
                    </w:rPr>
                    <w:t xml:space="preserve"> обр. </w:t>
                  </w:r>
                  <w:proofErr w:type="spellStart"/>
                  <w:r>
                    <w:rPr>
                      <w:rStyle w:val="a8"/>
                      <w:color w:val="000000"/>
                    </w:rPr>
                    <w:t>организа</w:t>
                  </w:r>
                  <w:proofErr w:type="spellEnd"/>
                  <w:r>
                    <w:rPr>
                      <w:rStyle w:val="a8"/>
                      <w:color w:val="000000"/>
                    </w:rPr>
                    <w:t xml:space="preserve"> </w:t>
                  </w:r>
                  <w:proofErr w:type="spellStart"/>
                  <w:r>
                    <w:rPr>
                      <w:rStyle w:val="a8"/>
                      <w:color w:val="000000"/>
                    </w:rPr>
                    <w:t>ции</w:t>
                  </w:r>
                  <w:proofErr w:type="spellEnd"/>
                </w:p>
              </w:tc>
            </w:tr>
            <w:tr w:rsidR="00B65C52" w:rsidTr="00B33055">
              <w:trPr>
                <w:trHeight w:hRule="exact" w:val="922"/>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376</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учреждение"Ашагастальская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3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377</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учреждение"Даркушказмалярская</w:t>
                  </w:r>
                  <w:proofErr w:type="spellEnd"/>
                  <w:r>
                    <w:rPr>
                      <w:rStyle w:val="a8"/>
                      <w:color w:val="000000"/>
                    </w:rPr>
                    <w:t xml:space="preserve"> средняя общеобразовательная школа им. </w:t>
                  </w:r>
                  <w:proofErr w:type="spellStart"/>
                  <w:r>
                    <w:rPr>
                      <w:rStyle w:val="a8"/>
                      <w:color w:val="000000"/>
                    </w:rPr>
                    <w:t>М.Шабанова</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70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378</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учреждение"Испикская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36"/>
              </w:trPr>
              <w:tc>
                <w:tcPr>
                  <w:tcW w:w="64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379</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учреждение"Кахцугская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22"/>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380</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учреждение"Куркентская</w:t>
                  </w:r>
                  <w:proofErr w:type="spellEnd"/>
                  <w:r>
                    <w:rPr>
                      <w:rStyle w:val="a8"/>
                      <w:color w:val="000000"/>
                    </w:rPr>
                    <w:t xml:space="preserve"> средняя общеобразовательная школа №1 </w:t>
                  </w:r>
                  <w:proofErr w:type="spellStart"/>
                  <w:r>
                    <w:rPr>
                      <w:rStyle w:val="a8"/>
                      <w:color w:val="000000"/>
                    </w:rPr>
                    <w:t>им.М.М</w:t>
                  </w:r>
                  <w:proofErr w:type="spellEnd"/>
                  <w:r>
                    <w:rPr>
                      <w:rStyle w:val="a8"/>
                      <w:color w:val="000000"/>
                    </w:rPr>
                    <w:t>. Рагимова"(Сулейман-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3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381</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учреждение"Нютюгская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3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382</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учреждение"Сардаркентская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w:t>
                  </w:r>
                  <w:proofErr w:type="gramStart"/>
                  <w:r>
                    <w:rPr>
                      <w:rStyle w:val="a8"/>
                      <w:color w:val="000000"/>
                    </w:rPr>
                    <w:t>район )</w:t>
                  </w:r>
                  <w:proofErr w:type="gramEnd"/>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926"/>
              </w:trPr>
              <w:tc>
                <w:tcPr>
                  <w:tcW w:w="64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383</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учреждение"Уллугатагская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70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384</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701"/>
              </w:trPr>
              <w:tc>
                <w:tcPr>
                  <w:tcW w:w="648" w:type="dxa"/>
                  <w:tcBorders>
                    <w:top w:val="single" w:sz="4" w:space="0" w:color="auto"/>
                    <w:left w:val="single" w:sz="4" w:space="0" w:color="auto"/>
                    <w:bottom w:val="nil"/>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385</w:t>
                  </w:r>
                </w:p>
              </w:tc>
              <w:tc>
                <w:tcPr>
                  <w:tcW w:w="4853" w:type="dxa"/>
                  <w:tcBorders>
                    <w:top w:val="single" w:sz="4" w:space="0" w:color="auto"/>
                    <w:left w:val="single" w:sz="4" w:space="0" w:color="auto"/>
                    <w:bottom w:val="nil"/>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r w:rsidR="00B65C52" w:rsidTr="00B33055">
              <w:trPr>
                <w:trHeight w:hRule="exact" w:val="710"/>
              </w:trPr>
              <w:tc>
                <w:tcPr>
                  <w:tcW w:w="648" w:type="dxa"/>
                  <w:tcBorders>
                    <w:top w:val="single" w:sz="4" w:space="0" w:color="auto"/>
                    <w:left w:val="single" w:sz="4" w:space="0" w:color="auto"/>
                    <w:bottom w:val="single" w:sz="4" w:space="0" w:color="auto"/>
                    <w:right w:val="nil"/>
                  </w:tcBorders>
                  <w:vAlign w:val="center"/>
                </w:tcPr>
                <w:p w:rsidR="00B65C52" w:rsidRDefault="00B65C52" w:rsidP="00B33055">
                  <w:pPr>
                    <w:pStyle w:val="a9"/>
                    <w:ind w:firstLine="160"/>
                    <w:jc w:val="center"/>
                    <w:rPr>
                      <w:rFonts w:ascii="Arial Unicode MS" w:cs="Arial Unicode MS"/>
                      <w:sz w:val="24"/>
                      <w:szCs w:val="24"/>
                    </w:rPr>
                  </w:pPr>
                  <w:r>
                    <w:rPr>
                      <w:rStyle w:val="a8"/>
                      <w:color w:val="000000"/>
                    </w:rPr>
                    <w:t>386</w:t>
                  </w:r>
                </w:p>
              </w:tc>
              <w:tc>
                <w:tcPr>
                  <w:tcW w:w="4853" w:type="dxa"/>
                  <w:tcBorders>
                    <w:top w:val="single" w:sz="4" w:space="0" w:color="auto"/>
                    <w:left w:val="single" w:sz="4" w:space="0" w:color="auto"/>
                    <w:bottom w:val="single" w:sz="4" w:space="0" w:color="auto"/>
                    <w:right w:val="nil"/>
                  </w:tcBorders>
                  <w:vAlign w:val="bottom"/>
                </w:tcPr>
                <w:p w:rsidR="00B65C52" w:rsidRDefault="00B65C52" w:rsidP="00B33055">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single" w:sz="4" w:space="0" w:color="auto"/>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single" w:sz="4" w:space="0" w:color="auto"/>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single" w:sz="4" w:space="0" w:color="auto"/>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single" w:sz="4" w:space="0" w:color="auto"/>
                    <w:right w:val="nil"/>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single" w:sz="4" w:space="0" w:color="auto"/>
                    <w:right w:val="single" w:sz="4" w:space="0" w:color="auto"/>
                  </w:tcBorders>
                  <w:vAlign w:val="center"/>
                </w:tcPr>
                <w:p w:rsidR="00B65C52" w:rsidRDefault="00B65C52" w:rsidP="00B33055">
                  <w:pPr>
                    <w:pStyle w:val="a9"/>
                    <w:jc w:val="center"/>
                    <w:rPr>
                      <w:rFonts w:ascii="Arial Unicode MS" w:cs="Arial Unicode MS"/>
                      <w:sz w:val="24"/>
                      <w:szCs w:val="24"/>
                    </w:rPr>
                  </w:pPr>
                  <w:r>
                    <w:rPr>
                      <w:rStyle w:val="a8"/>
                      <w:color w:val="000000"/>
                    </w:rPr>
                    <w:t>1</w:t>
                  </w:r>
                </w:p>
              </w:tc>
            </w:tr>
          </w:tbl>
          <w:p w:rsidR="00853E1F" w:rsidRPr="00853E1F" w:rsidRDefault="00853E1F" w:rsidP="00B33055">
            <w:pPr>
              <w:pStyle w:val="a9"/>
              <w:ind w:firstLine="200"/>
              <w:jc w:val="center"/>
              <w:rPr>
                <w:color w:val="000000"/>
              </w:rPr>
            </w:pPr>
            <w:r>
              <w:rPr>
                <w:rStyle w:val="a8"/>
                <w:color w:val="000000"/>
              </w:rPr>
              <w:t>385</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97%</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3</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386</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97%</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97%</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387</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100%</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100%</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1</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388</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№1»(Сулейман-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97%</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97%</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lastRenderedPageBreak/>
              <w:t>389</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№2» с. </w:t>
            </w:r>
            <w:proofErr w:type="spellStart"/>
            <w:r>
              <w:rPr>
                <w:rStyle w:val="a8"/>
                <w:color w:val="000000"/>
              </w:rPr>
              <w:t>Герейхановское</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100%</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100%</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1</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390</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дзюдо и самбо» с. </w:t>
            </w:r>
            <w:proofErr w:type="spellStart"/>
            <w:r>
              <w:rPr>
                <w:rStyle w:val="a8"/>
                <w:color w:val="000000"/>
              </w:rPr>
              <w:t>Касумкент</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96%</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4</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391</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вольной борьбы» с. </w:t>
            </w:r>
            <w:proofErr w:type="spellStart"/>
            <w:r>
              <w:rPr>
                <w:rStyle w:val="a8"/>
                <w:color w:val="000000"/>
              </w:rPr>
              <w:t>Эминхюр</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100%</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95%</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392</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Дом</w:t>
            </w:r>
            <w:proofErr w:type="spellEnd"/>
            <w:r>
              <w:rPr>
                <w:rStyle w:val="a8"/>
                <w:color w:val="000000"/>
              </w:rPr>
              <w:t xml:space="preserve"> детского творчества» Сулейман-</w:t>
            </w:r>
            <w:proofErr w:type="spellStart"/>
            <w:r>
              <w:rPr>
                <w:rStyle w:val="a8"/>
                <w:color w:val="000000"/>
              </w:rPr>
              <w:t>Стальского</w:t>
            </w:r>
            <w:proofErr w:type="spellEnd"/>
            <w:r>
              <w:rPr>
                <w:rStyle w:val="a8"/>
                <w:color w:val="000000"/>
              </w:rPr>
              <w:t xml:space="preserve"> района(Сулейман-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98%</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393</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музыкальная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95%</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95%</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1</w:t>
            </w:r>
          </w:p>
        </w:tc>
      </w:tr>
      <w:tr w:rsidR="00853E1F" w:rsidTr="00B33055">
        <w:trPr>
          <w:trHeight w:hRule="exact" w:val="480"/>
        </w:trPr>
        <w:tc>
          <w:tcPr>
            <w:tcW w:w="710" w:type="dxa"/>
            <w:tcBorders>
              <w:top w:val="single" w:sz="4" w:space="0" w:color="auto"/>
              <w:left w:val="single" w:sz="4" w:space="0" w:color="auto"/>
              <w:bottom w:val="single" w:sz="4" w:space="0" w:color="auto"/>
              <w:right w:val="nil"/>
            </w:tcBorders>
            <w:vAlign w:val="center"/>
          </w:tcPr>
          <w:p w:rsidR="00853E1F" w:rsidRPr="00853E1F" w:rsidRDefault="00853E1F" w:rsidP="00B33055">
            <w:pPr>
              <w:pStyle w:val="a9"/>
              <w:ind w:firstLine="200"/>
              <w:jc w:val="center"/>
              <w:rPr>
                <w:color w:val="000000"/>
              </w:rPr>
            </w:pPr>
            <w:r>
              <w:rPr>
                <w:rStyle w:val="a8"/>
                <w:color w:val="000000"/>
              </w:rPr>
              <w:t>394</w:t>
            </w:r>
          </w:p>
        </w:tc>
        <w:tc>
          <w:tcPr>
            <w:tcW w:w="6946" w:type="dxa"/>
            <w:tcBorders>
              <w:top w:val="single" w:sz="4" w:space="0" w:color="auto"/>
              <w:left w:val="single" w:sz="4" w:space="0" w:color="auto"/>
              <w:bottom w:val="single" w:sz="4" w:space="0" w:color="auto"/>
              <w:right w:val="nil"/>
            </w:tcBorders>
            <w:vAlign w:val="bottom"/>
          </w:tcPr>
          <w:p w:rsidR="00853E1F" w:rsidRPr="00853E1F" w:rsidRDefault="00853E1F" w:rsidP="00853E1F">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художественная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854"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jc w:val="center"/>
              <w:rPr>
                <w:color w:val="000000"/>
              </w:rPr>
            </w:pPr>
            <w:r>
              <w:rPr>
                <w:rStyle w:val="a8"/>
                <w:color w:val="000000"/>
              </w:rPr>
              <w:t>96%</w:t>
            </w:r>
          </w:p>
        </w:tc>
        <w:tc>
          <w:tcPr>
            <w:tcW w:w="850" w:type="dxa"/>
            <w:tcBorders>
              <w:top w:val="single" w:sz="4" w:space="0" w:color="auto"/>
              <w:left w:val="single" w:sz="4" w:space="0" w:color="auto"/>
              <w:bottom w:val="single" w:sz="4" w:space="0" w:color="auto"/>
              <w:right w:val="nil"/>
            </w:tcBorders>
            <w:vAlign w:val="center"/>
          </w:tcPr>
          <w:p w:rsidR="00853E1F" w:rsidRPr="00853E1F" w:rsidRDefault="00853E1F" w:rsidP="00853E1F">
            <w:pPr>
              <w:pStyle w:val="a9"/>
              <w:ind w:firstLine="180"/>
              <w:rPr>
                <w:color w:val="000000"/>
              </w:rPr>
            </w:pPr>
            <w:r>
              <w:rPr>
                <w:rStyle w:val="a8"/>
                <w:color w:val="000000"/>
              </w:rPr>
              <w:t>96%</w:t>
            </w:r>
          </w:p>
        </w:tc>
        <w:tc>
          <w:tcPr>
            <w:tcW w:w="998" w:type="dxa"/>
            <w:tcBorders>
              <w:top w:val="single" w:sz="4" w:space="0" w:color="auto"/>
              <w:left w:val="single" w:sz="4" w:space="0" w:color="auto"/>
              <w:bottom w:val="single" w:sz="4" w:space="0" w:color="auto"/>
              <w:right w:val="single" w:sz="4" w:space="0" w:color="auto"/>
            </w:tcBorders>
            <w:vAlign w:val="center"/>
          </w:tcPr>
          <w:p w:rsidR="00853E1F" w:rsidRPr="00853E1F" w:rsidRDefault="00853E1F" w:rsidP="00853E1F">
            <w:pPr>
              <w:pStyle w:val="a9"/>
              <w:jc w:val="center"/>
              <w:rPr>
                <w:color w:val="000000"/>
              </w:rPr>
            </w:pPr>
            <w:r>
              <w:rPr>
                <w:rStyle w:val="a8"/>
                <w:color w:val="000000"/>
              </w:rPr>
              <w:t>2</w:t>
            </w:r>
          </w:p>
        </w:tc>
      </w:tr>
    </w:tbl>
    <w:p w:rsidR="00B33055" w:rsidRDefault="00B33055" w:rsidP="003559F3">
      <w:pPr>
        <w:pStyle w:val="20"/>
        <w:spacing w:after="0"/>
        <w:ind w:left="2333" w:right="2002" w:firstLine="0"/>
        <w:jc w:val="center"/>
        <w:rPr>
          <w:rStyle w:val="2"/>
          <w:b/>
          <w:bCs/>
          <w:color w:val="2A424D"/>
        </w:rPr>
      </w:pPr>
      <w:bookmarkStart w:id="27" w:name="bookmark41"/>
    </w:p>
    <w:p w:rsidR="00B33055" w:rsidRDefault="00B33055" w:rsidP="003559F3">
      <w:pPr>
        <w:pStyle w:val="20"/>
        <w:spacing w:after="0"/>
        <w:ind w:left="2333" w:right="2002" w:firstLine="0"/>
        <w:jc w:val="center"/>
        <w:rPr>
          <w:rStyle w:val="2"/>
          <w:b/>
          <w:bCs/>
          <w:color w:val="2A424D"/>
        </w:rPr>
      </w:pPr>
    </w:p>
    <w:p w:rsidR="003559F3" w:rsidRDefault="003559F3" w:rsidP="003559F3">
      <w:pPr>
        <w:pStyle w:val="20"/>
        <w:spacing w:after="0"/>
        <w:ind w:left="2333" w:right="2002" w:firstLine="0"/>
        <w:jc w:val="center"/>
        <w:rPr>
          <w:rFonts w:ascii="Arial Unicode MS" w:cs="Arial Unicode MS"/>
          <w:sz w:val="24"/>
          <w:szCs w:val="24"/>
        </w:rPr>
      </w:pPr>
      <w:r>
        <w:rPr>
          <w:rStyle w:val="2"/>
          <w:b/>
          <w:bCs/>
          <w:color w:val="2A424D"/>
        </w:rPr>
        <w:t>Результаты оценки условий комфортности</w:t>
      </w:r>
      <w:bookmarkEnd w:id="27"/>
    </w:p>
    <w:p w:rsidR="003559F3" w:rsidRDefault="003559F3" w:rsidP="003559F3">
      <w:pPr>
        <w:pStyle w:val="a3"/>
        <w:ind w:left="2333" w:right="2002" w:firstLine="0"/>
        <w:jc w:val="center"/>
        <w:rPr>
          <w:rStyle w:val="1"/>
          <w:i/>
          <w:iCs/>
          <w:color w:val="3A3A3A"/>
        </w:rPr>
      </w:pPr>
      <w:r>
        <w:rPr>
          <w:rStyle w:val="1"/>
          <w:i/>
          <w:iCs/>
          <w:color w:val="3A3A3A"/>
        </w:rPr>
        <w:t>Таблица 2. Наличие условий комфортности в организациях</w:t>
      </w:r>
    </w:p>
    <w:p w:rsidR="00B33055" w:rsidRDefault="00B33055" w:rsidP="003559F3">
      <w:pPr>
        <w:pStyle w:val="a3"/>
        <w:ind w:left="2333" w:right="2002" w:firstLine="0"/>
        <w:jc w:val="center"/>
        <w:rPr>
          <w:rFonts w:ascii="Arial Unicode MS" w:cs="Arial Unicode MS"/>
        </w:rPr>
      </w:pPr>
    </w:p>
    <w:tbl>
      <w:tblPr>
        <w:tblW w:w="10470" w:type="dxa"/>
        <w:tblInd w:w="5" w:type="dxa"/>
        <w:tblLayout w:type="fixed"/>
        <w:tblCellMar>
          <w:left w:w="0" w:type="dxa"/>
          <w:right w:w="0" w:type="dxa"/>
        </w:tblCellMar>
        <w:tblLook w:val="0000" w:firstRow="0" w:lastRow="0" w:firstColumn="0" w:lastColumn="0" w:noHBand="0" w:noVBand="0"/>
      </w:tblPr>
      <w:tblGrid>
        <w:gridCol w:w="648"/>
        <w:gridCol w:w="4853"/>
        <w:gridCol w:w="994"/>
        <w:gridCol w:w="994"/>
        <w:gridCol w:w="998"/>
        <w:gridCol w:w="994"/>
        <w:gridCol w:w="989"/>
      </w:tblGrid>
      <w:tr w:rsidR="005006A5" w:rsidTr="005006A5">
        <w:trPr>
          <w:trHeight w:hRule="exact" w:val="2314"/>
        </w:trPr>
        <w:tc>
          <w:tcPr>
            <w:tcW w:w="648" w:type="dxa"/>
            <w:tcBorders>
              <w:top w:val="single" w:sz="4" w:space="0" w:color="auto"/>
              <w:left w:val="single" w:sz="4" w:space="0" w:color="auto"/>
              <w:bottom w:val="nil"/>
              <w:right w:val="nil"/>
            </w:tcBorders>
            <w:shd w:val="clear" w:color="auto" w:fill="E6B729"/>
            <w:vAlign w:val="center"/>
          </w:tcPr>
          <w:p w:rsidR="005006A5" w:rsidRDefault="005006A5" w:rsidP="005006A5">
            <w:pPr>
              <w:pStyle w:val="a9"/>
              <w:jc w:val="center"/>
              <w:rPr>
                <w:rFonts w:ascii="Arial Unicode MS" w:cs="Arial Unicode MS"/>
                <w:sz w:val="24"/>
                <w:szCs w:val="24"/>
              </w:rPr>
            </w:pPr>
            <w:r>
              <w:rPr>
                <w:rStyle w:val="a8"/>
                <w:color w:val="000000"/>
              </w:rPr>
              <w:t>№ п/п</w:t>
            </w:r>
          </w:p>
        </w:tc>
        <w:tc>
          <w:tcPr>
            <w:tcW w:w="4853" w:type="dxa"/>
            <w:tcBorders>
              <w:top w:val="single" w:sz="4" w:space="0" w:color="auto"/>
              <w:left w:val="single" w:sz="4" w:space="0" w:color="auto"/>
              <w:bottom w:val="nil"/>
              <w:right w:val="nil"/>
            </w:tcBorders>
            <w:shd w:val="clear" w:color="auto" w:fill="E6B729"/>
            <w:vAlign w:val="center"/>
          </w:tcPr>
          <w:p w:rsidR="005006A5" w:rsidRDefault="005006A5" w:rsidP="005006A5">
            <w:pPr>
              <w:pStyle w:val="a9"/>
              <w:jc w:val="center"/>
              <w:rPr>
                <w:rFonts w:ascii="Arial Unicode MS" w:cs="Arial Unicode MS"/>
                <w:sz w:val="24"/>
                <w:szCs w:val="24"/>
              </w:rPr>
            </w:pPr>
            <w:r>
              <w:rPr>
                <w:rStyle w:val="a8"/>
                <w:color w:val="000000"/>
              </w:rPr>
              <w:t>Наименование учреждения</w:t>
            </w:r>
          </w:p>
        </w:tc>
        <w:tc>
          <w:tcPr>
            <w:tcW w:w="994" w:type="dxa"/>
            <w:tcBorders>
              <w:top w:val="single" w:sz="4" w:space="0" w:color="auto"/>
              <w:left w:val="single" w:sz="4" w:space="0" w:color="auto"/>
              <w:bottom w:val="nil"/>
              <w:right w:val="nil"/>
            </w:tcBorders>
            <w:shd w:val="clear" w:color="auto" w:fill="E6B729"/>
            <w:vAlign w:val="center"/>
          </w:tcPr>
          <w:p w:rsidR="005006A5" w:rsidRDefault="005006A5" w:rsidP="005006A5">
            <w:pPr>
              <w:pStyle w:val="a9"/>
              <w:jc w:val="center"/>
              <w:rPr>
                <w:rFonts w:ascii="Arial Unicode MS" w:cs="Arial Unicode MS"/>
                <w:sz w:val="24"/>
                <w:szCs w:val="24"/>
              </w:rPr>
            </w:pPr>
            <w:r>
              <w:rPr>
                <w:rStyle w:val="a8"/>
                <w:color w:val="000000"/>
              </w:rPr>
              <w:t>Наличие комфорт ной зоны отдыха (</w:t>
            </w:r>
            <w:proofErr w:type="spellStart"/>
            <w:r>
              <w:rPr>
                <w:rStyle w:val="a8"/>
                <w:color w:val="000000"/>
              </w:rPr>
              <w:t>ожидан</w:t>
            </w:r>
            <w:proofErr w:type="spellEnd"/>
            <w:r>
              <w:rPr>
                <w:rStyle w:val="a8"/>
                <w:color w:val="000000"/>
              </w:rPr>
              <w:t xml:space="preserve"> </w:t>
            </w:r>
            <w:proofErr w:type="spellStart"/>
            <w:r>
              <w:rPr>
                <w:rStyle w:val="a8"/>
                <w:color w:val="000000"/>
              </w:rPr>
              <w:t>ия</w:t>
            </w:r>
            <w:proofErr w:type="spellEnd"/>
            <w:r>
              <w:rPr>
                <w:rStyle w:val="a8"/>
                <w:color w:val="000000"/>
              </w:rPr>
              <w:t>)</w:t>
            </w:r>
          </w:p>
        </w:tc>
        <w:tc>
          <w:tcPr>
            <w:tcW w:w="994" w:type="dxa"/>
            <w:tcBorders>
              <w:top w:val="single" w:sz="4" w:space="0" w:color="auto"/>
              <w:left w:val="single" w:sz="4" w:space="0" w:color="auto"/>
              <w:bottom w:val="nil"/>
              <w:right w:val="nil"/>
            </w:tcBorders>
            <w:shd w:val="clear" w:color="auto" w:fill="E6B729"/>
            <w:vAlign w:val="bottom"/>
          </w:tcPr>
          <w:p w:rsidR="005006A5" w:rsidRDefault="005006A5" w:rsidP="005006A5">
            <w:pPr>
              <w:pStyle w:val="a9"/>
              <w:jc w:val="center"/>
              <w:rPr>
                <w:rFonts w:ascii="Arial Unicode MS" w:cs="Arial Unicode MS"/>
                <w:sz w:val="24"/>
                <w:szCs w:val="24"/>
              </w:rPr>
            </w:pPr>
            <w:r>
              <w:rPr>
                <w:rStyle w:val="a8"/>
                <w:color w:val="000000"/>
              </w:rPr>
              <w:t xml:space="preserve">Наличие и понятно </w:t>
            </w:r>
            <w:proofErr w:type="spellStart"/>
            <w:r>
              <w:rPr>
                <w:rStyle w:val="a8"/>
                <w:color w:val="000000"/>
              </w:rPr>
              <w:t>сть</w:t>
            </w:r>
            <w:proofErr w:type="spellEnd"/>
            <w:r>
              <w:rPr>
                <w:rStyle w:val="a8"/>
                <w:color w:val="000000"/>
              </w:rPr>
              <w:t xml:space="preserve"> </w:t>
            </w:r>
            <w:proofErr w:type="spellStart"/>
            <w:r>
              <w:rPr>
                <w:rStyle w:val="a8"/>
                <w:color w:val="000000"/>
              </w:rPr>
              <w:t>навигац</w:t>
            </w:r>
            <w:proofErr w:type="spellEnd"/>
            <w:r>
              <w:rPr>
                <w:rStyle w:val="a8"/>
                <w:color w:val="000000"/>
              </w:rPr>
              <w:t xml:space="preserve"> </w:t>
            </w:r>
            <w:proofErr w:type="spellStart"/>
            <w:r>
              <w:rPr>
                <w:rStyle w:val="a8"/>
                <w:color w:val="000000"/>
              </w:rPr>
              <w:t>ии</w:t>
            </w:r>
            <w:proofErr w:type="spellEnd"/>
            <w:r>
              <w:rPr>
                <w:rStyle w:val="a8"/>
                <w:color w:val="000000"/>
              </w:rPr>
              <w:t xml:space="preserve"> внутри обр. </w:t>
            </w:r>
            <w:proofErr w:type="spellStart"/>
            <w:r>
              <w:rPr>
                <w:rStyle w:val="a8"/>
                <w:color w:val="000000"/>
              </w:rPr>
              <w:t>организа</w:t>
            </w:r>
            <w:proofErr w:type="spellEnd"/>
            <w:r>
              <w:rPr>
                <w:rStyle w:val="a8"/>
                <w:color w:val="000000"/>
              </w:rPr>
              <w:t xml:space="preserve"> </w:t>
            </w:r>
            <w:proofErr w:type="spellStart"/>
            <w:r>
              <w:rPr>
                <w:rStyle w:val="a8"/>
                <w:color w:val="000000"/>
              </w:rPr>
              <w:t>ции</w:t>
            </w:r>
            <w:proofErr w:type="spellEnd"/>
            <w:r>
              <w:rPr>
                <w:rStyle w:val="a8"/>
                <w:color w:val="000000"/>
              </w:rPr>
              <w:t>,</w:t>
            </w:r>
          </w:p>
        </w:tc>
        <w:tc>
          <w:tcPr>
            <w:tcW w:w="998" w:type="dxa"/>
            <w:tcBorders>
              <w:top w:val="single" w:sz="4" w:space="0" w:color="auto"/>
              <w:left w:val="single" w:sz="4" w:space="0" w:color="auto"/>
              <w:bottom w:val="nil"/>
              <w:right w:val="nil"/>
            </w:tcBorders>
            <w:shd w:val="clear" w:color="auto" w:fill="E6B729"/>
            <w:vAlign w:val="center"/>
          </w:tcPr>
          <w:p w:rsidR="005006A5" w:rsidRDefault="005006A5" w:rsidP="005006A5">
            <w:pPr>
              <w:pStyle w:val="a9"/>
              <w:jc w:val="center"/>
              <w:rPr>
                <w:rFonts w:ascii="Arial Unicode MS" w:cs="Arial Unicode MS"/>
                <w:sz w:val="24"/>
                <w:szCs w:val="24"/>
              </w:rPr>
            </w:pPr>
            <w:proofErr w:type="spellStart"/>
            <w:r>
              <w:rPr>
                <w:rStyle w:val="a8"/>
                <w:color w:val="000000"/>
              </w:rPr>
              <w:t>Доступн</w:t>
            </w:r>
            <w:proofErr w:type="spellEnd"/>
            <w:r>
              <w:rPr>
                <w:rStyle w:val="a8"/>
                <w:color w:val="000000"/>
              </w:rPr>
              <w:t xml:space="preserve"> ость </w:t>
            </w:r>
            <w:proofErr w:type="spellStart"/>
            <w:r>
              <w:rPr>
                <w:rStyle w:val="a8"/>
                <w:color w:val="000000"/>
              </w:rPr>
              <w:t>питьево</w:t>
            </w:r>
            <w:proofErr w:type="spellEnd"/>
            <w:r>
              <w:rPr>
                <w:rStyle w:val="a8"/>
                <w:color w:val="000000"/>
              </w:rPr>
              <w:t xml:space="preserve"> й воды (наличие работаю </w:t>
            </w:r>
            <w:proofErr w:type="spellStart"/>
            <w:r>
              <w:rPr>
                <w:rStyle w:val="a8"/>
                <w:color w:val="000000"/>
              </w:rPr>
              <w:t>щего</w:t>
            </w:r>
            <w:proofErr w:type="spellEnd"/>
            <w:r>
              <w:rPr>
                <w:rStyle w:val="a8"/>
                <w:color w:val="000000"/>
              </w:rPr>
              <w:t xml:space="preserve"> кулера),</w:t>
            </w:r>
          </w:p>
        </w:tc>
        <w:tc>
          <w:tcPr>
            <w:tcW w:w="994" w:type="dxa"/>
            <w:tcBorders>
              <w:top w:val="single" w:sz="4" w:space="0" w:color="auto"/>
              <w:left w:val="single" w:sz="4" w:space="0" w:color="auto"/>
              <w:bottom w:val="nil"/>
              <w:right w:val="nil"/>
            </w:tcBorders>
            <w:shd w:val="clear" w:color="auto" w:fill="E6B729"/>
            <w:vAlign w:val="bottom"/>
          </w:tcPr>
          <w:p w:rsidR="005006A5" w:rsidRDefault="005006A5" w:rsidP="005006A5">
            <w:pPr>
              <w:pStyle w:val="a9"/>
              <w:jc w:val="center"/>
              <w:rPr>
                <w:rFonts w:ascii="Arial Unicode MS" w:cs="Arial Unicode MS"/>
                <w:sz w:val="24"/>
                <w:szCs w:val="24"/>
              </w:rPr>
            </w:pPr>
            <w:r>
              <w:rPr>
                <w:rStyle w:val="a8"/>
                <w:color w:val="000000"/>
              </w:rPr>
              <w:t xml:space="preserve">Наличие и </w:t>
            </w:r>
            <w:proofErr w:type="spellStart"/>
            <w:r>
              <w:rPr>
                <w:rStyle w:val="a8"/>
                <w:color w:val="000000"/>
              </w:rPr>
              <w:t>доступн</w:t>
            </w:r>
            <w:proofErr w:type="spellEnd"/>
            <w:r>
              <w:rPr>
                <w:rStyle w:val="a8"/>
                <w:color w:val="000000"/>
              </w:rPr>
              <w:t xml:space="preserve"> ость </w:t>
            </w:r>
            <w:proofErr w:type="spellStart"/>
            <w:r>
              <w:rPr>
                <w:rStyle w:val="a8"/>
                <w:color w:val="000000"/>
              </w:rPr>
              <w:t>санитарн</w:t>
            </w:r>
            <w:proofErr w:type="spellEnd"/>
            <w:r>
              <w:rPr>
                <w:rStyle w:val="a8"/>
                <w:color w:val="000000"/>
              </w:rPr>
              <w:t xml:space="preserve"> о- </w:t>
            </w:r>
            <w:proofErr w:type="spellStart"/>
            <w:r>
              <w:rPr>
                <w:rStyle w:val="a8"/>
                <w:color w:val="000000"/>
              </w:rPr>
              <w:t>гигиени</w:t>
            </w:r>
            <w:proofErr w:type="spellEnd"/>
            <w:r>
              <w:rPr>
                <w:rStyle w:val="a8"/>
                <w:color w:val="000000"/>
              </w:rPr>
              <w:t xml:space="preserve"> </w:t>
            </w:r>
            <w:proofErr w:type="spellStart"/>
            <w:r>
              <w:rPr>
                <w:rStyle w:val="a8"/>
                <w:color w:val="000000"/>
              </w:rPr>
              <w:t>ческих</w:t>
            </w:r>
            <w:proofErr w:type="spellEnd"/>
            <w:r>
              <w:rPr>
                <w:rStyle w:val="a8"/>
                <w:color w:val="000000"/>
              </w:rPr>
              <w:t xml:space="preserve"> помещен </w:t>
            </w:r>
            <w:proofErr w:type="spellStart"/>
            <w:r>
              <w:rPr>
                <w:rStyle w:val="a8"/>
                <w:color w:val="000000"/>
              </w:rPr>
              <w:t>ий</w:t>
            </w:r>
            <w:proofErr w:type="spellEnd"/>
          </w:p>
        </w:tc>
        <w:tc>
          <w:tcPr>
            <w:tcW w:w="989" w:type="dxa"/>
            <w:tcBorders>
              <w:top w:val="single" w:sz="4" w:space="0" w:color="auto"/>
              <w:left w:val="single" w:sz="4" w:space="0" w:color="auto"/>
              <w:bottom w:val="nil"/>
              <w:right w:val="single" w:sz="4" w:space="0" w:color="auto"/>
            </w:tcBorders>
            <w:shd w:val="clear" w:color="auto" w:fill="E6B729"/>
            <w:vAlign w:val="center"/>
          </w:tcPr>
          <w:p w:rsidR="005006A5" w:rsidRDefault="005006A5" w:rsidP="005006A5">
            <w:pPr>
              <w:pStyle w:val="a9"/>
              <w:jc w:val="center"/>
              <w:rPr>
                <w:rFonts w:ascii="Arial Unicode MS" w:cs="Arial Unicode MS"/>
                <w:sz w:val="24"/>
                <w:szCs w:val="24"/>
              </w:rPr>
            </w:pPr>
            <w:r>
              <w:rPr>
                <w:rStyle w:val="a8"/>
                <w:color w:val="000000"/>
              </w:rPr>
              <w:t xml:space="preserve">Санитар </w:t>
            </w:r>
            <w:proofErr w:type="spellStart"/>
            <w:r>
              <w:rPr>
                <w:rStyle w:val="a8"/>
                <w:color w:val="000000"/>
              </w:rPr>
              <w:t>ное</w:t>
            </w:r>
            <w:proofErr w:type="spellEnd"/>
            <w:r>
              <w:rPr>
                <w:rStyle w:val="a8"/>
                <w:color w:val="000000"/>
              </w:rPr>
              <w:t xml:space="preserve"> </w:t>
            </w:r>
            <w:proofErr w:type="spellStart"/>
            <w:r>
              <w:rPr>
                <w:rStyle w:val="a8"/>
                <w:color w:val="000000"/>
              </w:rPr>
              <w:t>состоян</w:t>
            </w:r>
            <w:proofErr w:type="spellEnd"/>
            <w:r>
              <w:rPr>
                <w:rStyle w:val="a8"/>
                <w:color w:val="000000"/>
              </w:rPr>
              <w:t xml:space="preserve"> </w:t>
            </w:r>
            <w:proofErr w:type="spellStart"/>
            <w:r>
              <w:rPr>
                <w:rStyle w:val="a8"/>
                <w:color w:val="000000"/>
              </w:rPr>
              <w:t>ие</w:t>
            </w:r>
            <w:proofErr w:type="spellEnd"/>
            <w:r>
              <w:rPr>
                <w:rStyle w:val="a8"/>
                <w:color w:val="000000"/>
              </w:rPr>
              <w:t xml:space="preserve"> </w:t>
            </w:r>
            <w:proofErr w:type="spellStart"/>
            <w:r>
              <w:rPr>
                <w:rStyle w:val="a8"/>
                <w:color w:val="000000"/>
              </w:rPr>
              <w:t>помеще</w:t>
            </w:r>
            <w:proofErr w:type="spellEnd"/>
            <w:r>
              <w:rPr>
                <w:rStyle w:val="a8"/>
                <w:color w:val="000000"/>
              </w:rPr>
              <w:t xml:space="preserve"> </w:t>
            </w:r>
            <w:proofErr w:type="spellStart"/>
            <w:r>
              <w:rPr>
                <w:rStyle w:val="a8"/>
                <w:color w:val="000000"/>
              </w:rPr>
              <w:t>ний</w:t>
            </w:r>
            <w:proofErr w:type="spellEnd"/>
            <w:r>
              <w:rPr>
                <w:rStyle w:val="a8"/>
                <w:color w:val="000000"/>
              </w:rPr>
              <w:t xml:space="preserve"> обр. </w:t>
            </w:r>
            <w:proofErr w:type="spellStart"/>
            <w:r>
              <w:rPr>
                <w:rStyle w:val="a8"/>
                <w:color w:val="000000"/>
              </w:rPr>
              <w:t>организа</w:t>
            </w:r>
            <w:proofErr w:type="spellEnd"/>
            <w:r>
              <w:rPr>
                <w:rStyle w:val="a8"/>
                <w:color w:val="000000"/>
              </w:rPr>
              <w:t xml:space="preserve"> </w:t>
            </w:r>
            <w:proofErr w:type="spellStart"/>
            <w:r>
              <w:rPr>
                <w:rStyle w:val="a8"/>
                <w:color w:val="000000"/>
              </w:rPr>
              <w:t>ции</w:t>
            </w:r>
            <w:proofErr w:type="spellEnd"/>
          </w:p>
        </w:tc>
      </w:tr>
      <w:tr w:rsidR="005006A5" w:rsidTr="005006A5">
        <w:trPr>
          <w:trHeight w:hRule="exact" w:val="696"/>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387</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701"/>
        </w:trPr>
        <w:tc>
          <w:tcPr>
            <w:tcW w:w="64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388</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№1»(Сулейман-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926"/>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389</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№2» с. </w:t>
            </w:r>
            <w:proofErr w:type="spellStart"/>
            <w:r>
              <w:rPr>
                <w:rStyle w:val="a8"/>
                <w:color w:val="000000"/>
              </w:rPr>
              <w:t>Герейхановское</w:t>
            </w:r>
            <w:proofErr w:type="spellEnd"/>
            <w:r>
              <w:rPr>
                <w:rStyle w:val="a8"/>
                <w:color w:val="000000"/>
              </w:rPr>
              <w:t xml:space="preserve">(Сулейман- </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931"/>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390</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дзюдо и самбо» с. </w:t>
            </w:r>
            <w:proofErr w:type="spellStart"/>
            <w:r>
              <w:rPr>
                <w:rStyle w:val="a8"/>
                <w:color w:val="000000"/>
              </w:rPr>
              <w:t>Касумкент</w:t>
            </w:r>
            <w:proofErr w:type="spell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931"/>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391</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вольной борьбы» с.</w:t>
            </w:r>
          </w:p>
          <w:p w:rsidR="005006A5" w:rsidRDefault="005006A5" w:rsidP="005006A5">
            <w:pPr>
              <w:pStyle w:val="a9"/>
              <w:jc w:val="center"/>
              <w:rPr>
                <w:rFonts w:ascii="Arial Unicode MS" w:cs="Arial Unicode MS"/>
                <w:sz w:val="24"/>
                <w:szCs w:val="24"/>
              </w:rPr>
            </w:pPr>
            <w:proofErr w:type="spellStart"/>
            <w:proofErr w:type="gramStart"/>
            <w:r>
              <w:rPr>
                <w:rStyle w:val="a8"/>
                <w:color w:val="000000"/>
              </w:rPr>
              <w:t>Эминхюр</w:t>
            </w:r>
            <w:proofErr w:type="spellEnd"/>
            <w:r>
              <w:rPr>
                <w:rStyle w:val="a8"/>
                <w:color w:val="000000"/>
              </w:rPr>
              <w:t>(</w:t>
            </w:r>
            <w:proofErr w:type="gram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931"/>
        </w:trPr>
        <w:tc>
          <w:tcPr>
            <w:tcW w:w="64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392</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Дом</w:t>
            </w:r>
            <w:proofErr w:type="spellEnd"/>
            <w:r>
              <w:rPr>
                <w:rStyle w:val="a8"/>
                <w:color w:val="000000"/>
              </w:rPr>
              <w:t xml:space="preserve"> детского творчества» Сулейман-</w:t>
            </w:r>
            <w:proofErr w:type="spellStart"/>
            <w:r>
              <w:rPr>
                <w:rStyle w:val="a8"/>
                <w:color w:val="000000"/>
              </w:rPr>
              <w:t>Стальского</w:t>
            </w:r>
            <w:proofErr w:type="spellEnd"/>
            <w:r>
              <w:rPr>
                <w:rStyle w:val="a8"/>
                <w:color w:val="000000"/>
              </w:rPr>
              <w:t xml:space="preserve"> района(Сулейман- </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926"/>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393</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музыкальная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r w:rsidR="005006A5" w:rsidTr="005006A5">
        <w:trPr>
          <w:trHeight w:hRule="exact" w:val="1162"/>
        </w:trPr>
        <w:tc>
          <w:tcPr>
            <w:tcW w:w="648" w:type="dxa"/>
            <w:tcBorders>
              <w:top w:val="single" w:sz="4" w:space="0" w:color="auto"/>
              <w:left w:val="single" w:sz="4" w:space="0" w:color="auto"/>
              <w:bottom w:val="nil"/>
              <w:right w:val="nil"/>
            </w:tcBorders>
            <w:vAlign w:val="center"/>
          </w:tcPr>
          <w:p w:rsidR="005006A5" w:rsidRDefault="005006A5" w:rsidP="005006A5">
            <w:pPr>
              <w:pStyle w:val="a9"/>
              <w:ind w:firstLine="160"/>
              <w:rPr>
                <w:rFonts w:ascii="Arial Unicode MS" w:cs="Arial Unicode MS"/>
                <w:sz w:val="24"/>
                <w:szCs w:val="24"/>
              </w:rPr>
            </w:pPr>
            <w:r>
              <w:rPr>
                <w:rStyle w:val="a8"/>
                <w:color w:val="000000"/>
              </w:rPr>
              <w:t>394</w:t>
            </w:r>
          </w:p>
        </w:tc>
        <w:tc>
          <w:tcPr>
            <w:tcW w:w="4853" w:type="dxa"/>
            <w:tcBorders>
              <w:top w:val="single" w:sz="4" w:space="0" w:color="auto"/>
              <w:left w:val="single" w:sz="4" w:space="0" w:color="auto"/>
              <w:bottom w:val="nil"/>
              <w:right w:val="nil"/>
            </w:tcBorders>
            <w:vAlign w:val="bottom"/>
          </w:tcPr>
          <w:p w:rsidR="005006A5" w:rsidRDefault="005006A5" w:rsidP="005006A5">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художественная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8"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94" w:type="dxa"/>
            <w:tcBorders>
              <w:top w:val="single" w:sz="4" w:space="0" w:color="auto"/>
              <w:left w:val="single" w:sz="4" w:space="0" w:color="auto"/>
              <w:bottom w:val="nil"/>
              <w:right w:val="nil"/>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c>
          <w:tcPr>
            <w:tcW w:w="989" w:type="dxa"/>
            <w:tcBorders>
              <w:top w:val="single" w:sz="4" w:space="0" w:color="auto"/>
              <w:left w:val="single" w:sz="4" w:space="0" w:color="auto"/>
              <w:bottom w:val="nil"/>
              <w:right w:val="single" w:sz="4" w:space="0" w:color="auto"/>
            </w:tcBorders>
            <w:vAlign w:val="center"/>
          </w:tcPr>
          <w:p w:rsidR="005006A5" w:rsidRDefault="005006A5" w:rsidP="005006A5">
            <w:pPr>
              <w:pStyle w:val="a9"/>
              <w:jc w:val="center"/>
              <w:rPr>
                <w:rFonts w:ascii="Arial Unicode MS" w:cs="Arial Unicode MS"/>
                <w:sz w:val="24"/>
                <w:szCs w:val="24"/>
              </w:rPr>
            </w:pPr>
            <w:r>
              <w:rPr>
                <w:rStyle w:val="a8"/>
                <w:color w:val="000000"/>
              </w:rPr>
              <w:t>1</w:t>
            </w:r>
          </w:p>
        </w:tc>
      </w:tr>
    </w:tbl>
    <w:p w:rsidR="003D6817" w:rsidRDefault="003D6817" w:rsidP="003D6817">
      <w:pPr>
        <w:pStyle w:val="20"/>
        <w:spacing w:after="0"/>
        <w:ind w:firstLine="0"/>
        <w:jc w:val="center"/>
        <w:rPr>
          <w:rStyle w:val="2"/>
          <w:b/>
          <w:bCs/>
          <w:color w:val="2A424D"/>
        </w:rPr>
      </w:pPr>
      <w:bookmarkStart w:id="28" w:name="bookmark42"/>
    </w:p>
    <w:p w:rsidR="00B65C52" w:rsidRDefault="00B65C52" w:rsidP="003D6817">
      <w:pPr>
        <w:pStyle w:val="20"/>
        <w:spacing w:after="0"/>
        <w:ind w:firstLine="0"/>
        <w:jc w:val="center"/>
        <w:rPr>
          <w:rStyle w:val="2"/>
          <w:b/>
          <w:bCs/>
          <w:color w:val="2A424D"/>
        </w:rPr>
      </w:pPr>
    </w:p>
    <w:p w:rsidR="00654E30" w:rsidRDefault="00654E30" w:rsidP="003D6817">
      <w:pPr>
        <w:pStyle w:val="20"/>
        <w:spacing w:after="0"/>
        <w:ind w:firstLine="0"/>
        <w:jc w:val="center"/>
        <w:rPr>
          <w:rStyle w:val="2"/>
          <w:b/>
          <w:bCs/>
          <w:color w:val="2A424D"/>
        </w:rPr>
        <w:sectPr w:rsidR="00654E30" w:rsidSect="00B33055">
          <w:pgSz w:w="11906" w:h="16838"/>
          <w:pgMar w:top="851" w:right="850" w:bottom="709" w:left="993" w:header="708" w:footer="708" w:gutter="0"/>
          <w:cols w:space="708"/>
          <w:docGrid w:linePitch="360"/>
        </w:sectPr>
      </w:pPr>
    </w:p>
    <w:p w:rsidR="00B65C52" w:rsidRDefault="00B65C52" w:rsidP="003D6817">
      <w:pPr>
        <w:pStyle w:val="20"/>
        <w:spacing w:after="0"/>
        <w:ind w:firstLine="0"/>
        <w:jc w:val="center"/>
        <w:rPr>
          <w:rStyle w:val="2"/>
          <w:b/>
          <w:bCs/>
          <w:color w:val="2A424D"/>
        </w:rPr>
      </w:pPr>
    </w:p>
    <w:p w:rsidR="003D6817" w:rsidRDefault="003D6817" w:rsidP="003D6817">
      <w:pPr>
        <w:pStyle w:val="20"/>
        <w:spacing w:after="0"/>
        <w:ind w:firstLine="0"/>
        <w:jc w:val="center"/>
        <w:rPr>
          <w:rFonts w:ascii="Arial Unicode MS" w:cs="Arial Unicode MS"/>
          <w:sz w:val="24"/>
          <w:szCs w:val="24"/>
        </w:rPr>
      </w:pPr>
      <w:r>
        <w:rPr>
          <w:rStyle w:val="2"/>
          <w:b/>
          <w:bCs/>
          <w:color w:val="2A424D"/>
        </w:rPr>
        <w:t>Результаты оценки условий для инвалидов</w:t>
      </w:r>
      <w:bookmarkEnd w:id="28"/>
    </w:p>
    <w:p w:rsidR="003D6817" w:rsidRDefault="003D6817" w:rsidP="003D6817">
      <w:pPr>
        <w:pStyle w:val="a3"/>
        <w:ind w:firstLine="0"/>
        <w:jc w:val="center"/>
        <w:rPr>
          <w:rFonts w:ascii="Arial Unicode MS" w:cs="Arial Unicode MS"/>
        </w:rPr>
      </w:pPr>
      <w:r>
        <w:rPr>
          <w:rStyle w:val="1"/>
          <w:color w:val="595959"/>
        </w:rPr>
        <w:t>Таблица 3. Условия доступности для инвалидов</w:t>
      </w:r>
    </w:p>
    <w:p w:rsidR="00883365" w:rsidRPr="003B46C6" w:rsidRDefault="00883365" w:rsidP="00883365"/>
    <w:tbl>
      <w:tblPr>
        <w:tblW w:w="14188" w:type="dxa"/>
        <w:tblInd w:w="5" w:type="dxa"/>
        <w:tblLayout w:type="fixed"/>
        <w:tblCellMar>
          <w:left w:w="0" w:type="dxa"/>
          <w:right w:w="0" w:type="dxa"/>
        </w:tblCellMar>
        <w:tblLook w:val="0000" w:firstRow="0" w:lastRow="0" w:firstColumn="0" w:lastColumn="0" w:noHBand="0" w:noVBand="0"/>
      </w:tblPr>
      <w:tblGrid>
        <w:gridCol w:w="696"/>
        <w:gridCol w:w="4694"/>
        <w:gridCol w:w="706"/>
        <w:gridCol w:w="708"/>
        <w:gridCol w:w="709"/>
        <w:gridCol w:w="709"/>
        <w:gridCol w:w="708"/>
        <w:gridCol w:w="568"/>
        <w:gridCol w:w="936"/>
        <w:gridCol w:w="936"/>
        <w:gridCol w:w="936"/>
        <w:gridCol w:w="936"/>
        <w:gridCol w:w="946"/>
      </w:tblGrid>
      <w:tr w:rsidR="000800C0" w:rsidTr="00B65C52">
        <w:trPr>
          <w:trHeight w:hRule="exact" w:val="3000"/>
        </w:trPr>
        <w:tc>
          <w:tcPr>
            <w:tcW w:w="696"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r>
              <w:rPr>
                <w:rStyle w:val="a8"/>
                <w:color w:val="000000"/>
              </w:rPr>
              <w:t>№ п/п</w:t>
            </w:r>
          </w:p>
        </w:tc>
        <w:tc>
          <w:tcPr>
            <w:tcW w:w="4694"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r>
              <w:rPr>
                <w:rStyle w:val="a8"/>
                <w:color w:val="000000"/>
              </w:rPr>
              <w:t>Наименование учреждения</w:t>
            </w:r>
          </w:p>
        </w:tc>
        <w:tc>
          <w:tcPr>
            <w:tcW w:w="706"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w:t>
            </w:r>
            <w:proofErr w:type="spellStart"/>
            <w:r>
              <w:rPr>
                <w:rStyle w:val="a8"/>
                <w:color w:val="000000"/>
              </w:rPr>
              <w:t>оборудо</w:t>
            </w:r>
            <w:proofErr w:type="spellEnd"/>
            <w:r>
              <w:rPr>
                <w:rStyle w:val="a8"/>
                <w:color w:val="000000"/>
              </w:rPr>
              <w:t xml:space="preserve"> ванных групп пандуса ми/</w:t>
            </w:r>
            <w:proofErr w:type="spellStart"/>
            <w:r>
              <w:rPr>
                <w:rStyle w:val="a8"/>
                <w:color w:val="000000"/>
              </w:rPr>
              <w:t>подъ</w:t>
            </w:r>
            <w:proofErr w:type="spellEnd"/>
            <w:r>
              <w:rPr>
                <w:rStyle w:val="a8"/>
                <w:color w:val="000000"/>
              </w:rPr>
              <w:t xml:space="preserve"> </w:t>
            </w:r>
            <w:proofErr w:type="spellStart"/>
            <w:r>
              <w:rPr>
                <w:rStyle w:val="a8"/>
                <w:color w:val="000000"/>
              </w:rPr>
              <w:t>емными</w:t>
            </w:r>
            <w:proofErr w:type="spellEnd"/>
            <w:r>
              <w:rPr>
                <w:rStyle w:val="a8"/>
                <w:color w:val="000000"/>
              </w:rPr>
              <w:t xml:space="preserve"> </w:t>
            </w:r>
            <w:proofErr w:type="spellStart"/>
            <w:r>
              <w:rPr>
                <w:rStyle w:val="a8"/>
                <w:color w:val="000000"/>
              </w:rPr>
              <w:t>платфор</w:t>
            </w:r>
            <w:proofErr w:type="spellEnd"/>
            <w:r>
              <w:rPr>
                <w:rStyle w:val="a8"/>
                <w:color w:val="000000"/>
              </w:rPr>
              <w:t xml:space="preserve"> </w:t>
            </w:r>
            <w:proofErr w:type="spellStart"/>
            <w:r>
              <w:rPr>
                <w:rStyle w:val="a8"/>
                <w:color w:val="000000"/>
              </w:rPr>
              <w:t>мами</w:t>
            </w:r>
            <w:proofErr w:type="spellEnd"/>
          </w:p>
        </w:tc>
        <w:tc>
          <w:tcPr>
            <w:tcW w:w="708"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выделен </w:t>
            </w:r>
            <w:proofErr w:type="spellStart"/>
            <w:r>
              <w:rPr>
                <w:rStyle w:val="a8"/>
                <w:color w:val="000000"/>
              </w:rPr>
              <w:t>ных</w:t>
            </w:r>
            <w:proofErr w:type="spellEnd"/>
            <w:r>
              <w:rPr>
                <w:rStyle w:val="a8"/>
                <w:color w:val="000000"/>
              </w:rPr>
              <w:t xml:space="preserve"> стоянок для </w:t>
            </w:r>
            <w:proofErr w:type="spellStart"/>
            <w:r>
              <w:rPr>
                <w:rStyle w:val="a8"/>
                <w:color w:val="000000"/>
              </w:rPr>
              <w:t>автотра</w:t>
            </w:r>
            <w:proofErr w:type="spellEnd"/>
            <w:r>
              <w:rPr>
                <w:rStyle w:val="a8"/>
                <w:color w:val="000000"/>
              </w:rPr>
              <w:t xml:space="preserve"> </w:t>
            </w:r>
            <w:proofErr w:type="spellStart"/>
            <w:r>
              <w:rPr>
                <w:rStyle w:val="a8"/>
                <w:color w:val="000000"/>
              </w:rPr>
              <w:t>нспортн</w:t>
            </w:r>
            <w:proofErr w:type="spellEnd"/>
            <w:r>
              <w:rPr>
                <w:rStyle w:val="a8"/>
                <w:color w:val="000000"/>
              </w:rPr>
              <w:t xml:space="preserve"> </w:t>
            </w:r>
            <w:proofErr w:type="spellStart"/>
            <w:r>
              <w:rPr>
                <w:rStyle w:val="a8"/>
                <w:color w:val="000000"/>
              </w:rPr>
              <w:t>ых</w:t>
            </w:r>
            <w:proofErr w:type="spellEnd"/>
            <w:r>
              <w:rPr>
                <w:rStyle w:val="a8"/>
                <w:color w:val="000000"/>
              </w:rPr>
              <w:t xml:space="preserve"> средств инвалид </w:t>
            </w:r>
            <w:proofErr w:type="spellStart"/>
            <w:r>
              <w:rPr>
                <w:rStyle w:val="a8"/>
                <w:color w:val="000000"/>
              </w:rPr>
              <w:t>ов</w:t>
            </w:r>
            <w:proofErr w:type="spellEnd"/>
          </w:p>
        </w:tc>
        <w:tc>
          <w:tcPr>
            <w:tcW w:w="709"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w:t>
            </w:r>
            <w:proofErr w:type="spellStart"/>
            <w:r>
              <w:rPr>
                <w:rStyle w:val="a8"/>
                <w:color w:val="000000"/>
              </w:rPr>
              <w:t>адаптир</w:t>
            </w:r>
            <w:proofErr w:type="spellEnd"/>
            <w:r>
              <w:rPr>
                <w:rStyle w:val="a8"/>
                <w:color w:val="000000"/>
              </w:rPr>
              <w:t xml:space="preserve"> </w:t>
            </w:r>
            <w:proofErr w:type="spellStart"/>
            <w:r>
              <w:rPr>
                <w:rStyle w:val="a8"/>
                <w:color w:val="000000"/>
              </w:rPr>
              <w:t>ованны</w:t>
            </w:r>
            <w:proofErr w:type="spellEnd"/>
            <w:r>
              <w:rPr>
                <w:rStyle w:val="a8"/>
                <w:color w:val="000000"/>
              </w:rPr>
              <w:t xml:space="preserve"> х лифтов, поручне й, </w:t>
            </w:r>
            <w:proofErr w:type="spellStart"/>
            <w:r>
              <w:rPr>
                <w:rStyle w:val="a8"/>
                <w:color w:val="000000"/>
              </w:rPr>
              <w:t>расшир</w:t>
            </w:r>
            <w:proofErr w:type="spellEnd"/>
            <w:r>
              <w:rPr>
                <w:rStyle w:val="a8"/>
                <w:color w:val="000000"/>
              </w:rPr>
              <w:t xml:space="preserve"> </w:t>
            </w:r>
            <w:proofErr w:type="spellStart"/>
            <w:r>
              <w:rPr>
                <w:rStyle w:val="a8"/>
                <w:color w:val="000000"/>
              </w:rPr>
              <w:t>енных</w:t>
            </w:r>
            <w:proofErr w:type="spellEnd"/>
            <w:r>
              <w:rPr>
                <w:rStyle w:val="a8"/>
                <w:color w:val="000000"/>
              </w:rPr>
              <w:t xml:space="preserve"> проемов</w:t>
            </w:r>
          </w:p>
        </w:tc>
        <w:tc>
          <w:tcPr>
            <w:tcW w:w="709"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сменны х кресел- колясок</w:t>
            </w:r>
          </w:p>
        </w:tc>
        <w:tc>
          <w:tcPr>
            <w:tcW w:w="708" w:type="dxa"/>
            <w:tcBorders>
              <w:top w:val="single" w:sz="4" w:space="0" w:color="auto"/>
              <w:left w:val="single" w:sz="4" w:space="0" w:color="auto"/>
              <w:bottom w:val="nil"/>
              <w:right w:val="nil"/>
            </w:tcBorders>
            <w:shd w:val="clear" w:color="auto" w:fill="50B8C1"/>
            <w:vAlign w:val="center"/>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w:t>
            </w:r>
            <w:proofErr w:type="spellStart"/>
            <w:r>
              <w:rPr>
                <w:rStyle w:val="a8"/>
                <w:color w:val="000000"/>
              </w:rPr>
              <w:t>специал</w:t>
            </w:r>
            <w:proofErr w:type="spellEnd"/>
            <w:r>
              <w:rPr>
                <w:rStyle w:val="a8"/>
                <w:color w:val="000000"/>
              </w:rPr>
              <w:t xml:space="preserve"> </w:t>
            </w:r>
            <w:proofErr w:type="spellStart"/>
            <w:r>
              <w:rPr>
                <w:rStyle w:val="a8"/>
                <w:color w:val="000000"/>
              </w:rPr>
              <w:t>ьно</w:t>
            </w:r>
            <w:proofErr w:type="spellEnd"/>
            <w:r>
              <w:rPr>
                <w:rStyle w:val="a8"/>
                <w:color w:val="000000"/>
              </w:rPr>
              <w:t xml:space="preserve"> </w:t>
            </w:r>
            <w:proofErr w:type="spellStart"/>
            <w:r>
              <w:rPr>
                <w:rStyle w:val="a8"/>
                <w:color w:val="000000"/>
              </w:rPr>
              <w:t>оборудо</w:t>
            </w:r>
            <w:proofErr w:type="spellEnd"/>
            <w:r>
              <w:rPr>
                <w:rStyle w:val="a8"/>
                <w:color w:val="000000"/>
              </w:rPr>
              <w:t xml:space="preserve"> ванных санитар но- </w:t>
            </w:r>
            <w:proofErr w:type="spellStart"/>
            <w:r>
              <w:rPr>
                <w:rStyle w:val="a8"/>
                <w:color w:val="000000"/>
              </w:rPr>
              <w:t>гигиени</w:t>
            </w:r>
            <w:proofErr w:type="spellEnd"/>
            <w:r>
              <w:rPr>
                <w:rStyle w:val="a8"/>
                <w:color w:val="000000"/>
              </w:rPr>
              <w:t xml:space="preserve"> </w:t>
            </w:r>
            <w:proofErr w:type="spellStart"/>
            <w:r>
              <w:rPr>
                <w:rStyle w:val="a8"/>
                <w:color w:val="000000"/>
              </w:rPr>
              <w:t>ческих</w:t>
            </w:r>
            <w:proofErr w:type="spellEnd"/>
            <w:r>
              <w:rPr>
                <w:rStyle w:val="a8"/>
                <w:color w:val="000000"/>
              </w:rPr>
              <w:t xml:space="preserve"> </w:t>
            </w:r>
            <w:proofErr w:type="spellStart"/>
            <w:r>
              <w:rPr>
                <w:rStyle w:val="a8"/>
                <w:color w:val="000000"/>
              </w:rPr>
              <w:t>помеще</w:t>
            </w:r>
            <w:proofErr w:type="spellEnd"/>
            <w:r>
              <w:rPr>
                <w:rStyle w:val="a8"/>
                <w:color w:val="000000"/>
              </w:rPr>
              <w:t xml:space="preserve"> </w:t>
            </w:r>
            <w:proofErr w:type="spellStart"/>
            <w:r>
              <w:rPr>
                <w:rStyle w:val="a8"/>
                <w:color w:val="000000"/>
              </w:rPr>
              <w:t>ний</w:t>
            </w:r>
            <w:proofErr w:type="spellEnd"/>
          </w:p>
        </w:tc>
        <w:tc>
          <w:tcPr>
            <w:tcW w:w="568" w:type="dxa"/>
            <w:tcBorders>
              <w:top w:val="single" w:sz="4" w:space="0" w:color="auto"/>
              <w:left w:val="single" w:sz="4" w:space="0" w:color="auto"/>
              <w:bottom w:val="nil"/>
              <w:right w:val="nil"/>
            </w:tcBorders>
            <w:shd w:val="clear" w:color="auto" w:fill="50B8C1"/>
            <w:vAlign w:val="bottom"/>
          </w:tcPr>
          <w:p w:rsidR="000800C0" w:rsidRDefault="000800C0" w:rsidP="000800C0">
            <w:pPr>
              <w:pStyle w:val="a9"/>
              <w:jc w:val="center"/>
              <w:rPr>
                <w:rFonts w:ascii="Arial Unicode MS" w:cs="Arial Unicode MS"/>
                <w:sz w:val="24"/>
                <w:szCs w:val="24"/>
              </w:rPr>
            </w:pPr>
            <w:proofErr w:type="spellStart"/>
            <w:r>
              <w:rPr>
                <w:rStyle w:val="a8"/>
                <w:color w:val="000000"/>
              </w:rPr>
              <w:t>Дублир</w:t>
            </w:r>
            <w:proofErr w:type="spellEnd"/>
            <w:r>
              <w:rPr>
                <w:rStyle w:val="a8"/>
                <w:color w:val="000000"/>
              </w:rPr>
              <w:t xml:space="preserve"> </w:t>
            </w:r>
            <w:proofErr w:type="spellStart"/>
            <w:r>
              <w:rPr>
                <w:rStyle w:val="a8"/>
                <w:color w:val="000000"/>
              </w:rPr>
              <w:t>ование</w:t>
            </w:r>
            <w:proofErr w:type="spellEnd"/>
            <w:r>
              <w:rPr>
                <w:rStyle w:val="a8"/>
                <w:color w:val="000000"/>
              </w:rPr>
              <w:t xml:space="preserve"> </w:t>
            </w:r>
            <w:proofErr w:type="gramStart"/>
            <w:r>
              <w:rPr>
                <w:rStyle w:val="a8"/>
                <w:color w:val="000000"/>
              </w:rPr>
              <w:t>для инвалид</w:t>
            </w:r>
            <w:proofErr w:type="gramEnd"/>
            <w:r>
              <w:rPr>
                <w:rStyle w:val="a8"/>
                <w:color w:val="000000"/>
              </w:rPr>
              <w:t xml:space="preserve"> </w:t>
            </w:r>
            <w:proofErr w:type="spellStart"/>
            <w:r>
              <w:rPr>
                <w:rStyle w:val="a8"/>
                <w:color w:val="000000"/>
              </w:rPr>
              <w:t>ов</w:t>
            </w:r>
            <w:proofErr w:type="spellEnd"/>
            <w:r>
              <w:rPr>
                <w:rStyle w:val="a8"/>
                <w:color w:val="000000"/>
              </w:rPr>
              <w:t xml:space="preserve"> по слуху и зрению </w:t>
            </w:r>
            <w:proofErr w:type="spellStart"/>
            <w:r>
              <w:rPr>
                <w:rStyle w:val="a8"/>
                <w:color w:val="000000"/>
              </w:rPr>
              <w:t>звуково</w:t>
            </w:r>
            <w:proofErr w:type="spellEnd"/>
            <w:r>
              <w:rPr>
                <w:rStyle w:val="a8"/>
                <w:color w:val="000000"/>
              </w:rPr>
              <w:t xml:space="preserve"> й и зритель ной </w:t>
            </w:r>
            <w:proofErr w:type="spellStart"/>
            <w:r>
              <w:rPr>
                <w:rStyle w:val="a8"/>
                <w:color w:val="000000"/>
              </w:rPr>
              <w:t>информ</w:t>
            </w:r>
            <w:proofErr w:type="spellEnd"/>
            <w:r>
              <w:rPr>
                <w:rStyle w:val="a8"/>
                <w:color w:val="000000"/>
              </w:rPr>
              <w:t xml:space="preserve"> </w:t>
            </w:r>
            <w:proofErr w:type="spellStart"/>
            <w:r>
              <w:rPr>
                <w:rStyle w:val="a8"/>
                <w:color w:val="000000"/>
              </w:rPr>
              <w:t>ации</w:t>
            </w:r>
            <w:proofErr w:type="spellEnd"/>
          </w:p>
        </w:tc>
        <w:tc>
          <w:tcPr>
            <w:tcW w:w="936" w:type="dxa"/>
            <w:tcBorders>
              <w:top w:val="single" w:sz="4" w:space="0" w:color="auto"/>
              <w:left w:val="single" w:sz="4" w:space="0" w:color="auto"/>
              <w:bottom w:val="nil"/>
              <w:right w:val="nil"/>
            </w:tcBorders>
            <w:shd w:val="clear" w:color="auto" w:fill="50B8C1"/>
            <w:vAlign w:val="bottom"/>
          </w:tcPr>
          <w:p w:rsidR="000800C0" w:rsidRDefault="000800C0" w:rsidP="000800C0">
            <w:pPr>
              <w:pStyle w:val="a9"/>
              <w:jc w:val="center"/>
              <w:rPr>
                <w:rFonts w:ascii="Arial Unicode MS" w:cs="Arial Unicode MS"/>
                <w:sz w:val="24"/>
                <w:szCs w:val="24"/>
              </w:rPr>
            </w:pPr>
            <w:proofErr w:type="spellStart"/>
            <w:r>
              <w:rPr>
                <w:rStyle w:val="a8"/>
                <w:color w:val="000000"/>
              </w:rPr>
              <w:t>Дублир</w:t>
            </w:r>
            <w:proofErr w:type="spellEnd"/>
            <w:r>
              <w:rPr>
                <w:rStyle w:val="a8"/>
                <w:color w:val="000000"/>
              </w:rPr>
              <w:t xml:space="preserve"> </w:t>
            </w:r>
            <w:proofErr w:type="spellStart"/>
            <w:r>
              <w:rPr>
                <w:rStyle w:val="a8"/>
                <w:color w:val="000000"/>
              </w:rPr>
              <w:t>ование</w:t>
            </w:r>
            <w:proofErr w:type="spellEnd"/>
            <w:r>
              <w:rPr>
                <w:rStyle w:val="a8"/>
                <w:color w:val="000000"/>
              </w:rPr>
              <w:t xml:space="preserve"> </w:t>
            </w:r>
            <w:proofErr w:type="spellStart"/>
            <w:r>
              <w:rPr>
                <w:rStyle w:val="a8"/>
                <w:color w:val="000000"/>
              </w:rPr>
              <w:t>надписе</w:t>
            </w:r>
            <w:proofErr w:type="spellEnd"/>
            <w:r>
              <w:rPr>
                <w:rStyle w:val="a8"/>
                <w:color w:val="000000"/>
              </w:rPr>
              <w:t xml:space="preserve"> й, знаков и иной текстов ой и </w:t>
            </w:r>
            <w:proofErr w:type="spellStart"/>
            <w:r>
              <w:rPr>
                <w:rStyle w:val="a8"/>
                <w:color w:val="000000"/>
              </w:rPr>
              <w:t>графиче</w:t>
            </w:r>
            <w:proofErr w:type="spellEnd"/>
            <w:r>
              <w:rPr>
                <w:rStyle w:val="a8"/>
                <w:color w:val="000000"/>
              </w:rPr>
              <w:t xml:space="preserve"> </w:t>
            </w:r>
            <w:proofErr w:type="spellStart"/>
            <w:r>
              <w:rPr>
                <w:rStyle w:val="a8"/>
                <w:color w:val="000000"/>
              </w:rPr>
              <w:t>ской</w:t>
            </w:r>
            <w:proofErr w:type="spellEnd"/>
            <w:r>
              <w:rPr>
                <w:rStyle w:val="a8"/>
                <w:color w:val="000000"/>
              </w:rPr>
              <w:t xml:space="preserve"> </w:t>
            </w:r>
            <w:proofErr w:type="spellStart"/>
            <w:r>
              <w:rPr>
                <w:rStyle w:val="a8"/>
                <w:color w:val="000000"/>
              </w:rPr>
              <w:t>информ</w:t>
            </w:r>
            <w:proofErr w:type="spellEnd"/>
            <w:r>
              <w:rPr>
                <w:rStyle w:val="a8"/>
                <w:color w:val="000000"/>
              </w:rPr>
              <w:t xml:space="preserve"> </w:t>
            </w:r>
            <w:proofErr w:type="spellStart"/>
            <w:r>
              <w:rPr>
                <w:rStyle w:val="a8"/>
                <w:color w:val="000000"/>
              </w:rPr>
              <w:t>ации</w:t>
            </w:r>
            <w:proofErr w:type="spellEnd"/>
          </w:p>
          <w:p w:rsidR="000800C0" w:rsidRDefault="000800C0" w:rsidP="000800C0">
            <w:pPr>
              <w:pStyle w:val="a9"/>
              <w:jc w:val="center"/>
              <w:rPr>
                <w:rFonts w:ascii="Arial Unicode MS" w:cs="Arial Unicode MS"/>
                <w:sz w:val="24"/>
                <w:szCs w:val="24"/>
              </w:rPr>
            </w:pPr>
            <w:r>
              <w:rPr>
                <w:rStyle w:val="a8"/>
                <w:color w:val="000000"/>
              </w:rPr>
              <w:t>Брайля</w:t>
            </w:r>
          </w:p>
        </w:tc>
        <w:tc>
          <w:tcPr>
            <w:tcW w:w="936" w:type="dxa"/>
            <w:tcBorders>
              <w:top w:val="single" w:sz="4" w:space="0" w:color="auto"/>
              <w:left w:val="single" w:sz="4" w:space="0" w:color="auto"/>
              <w:bottom w:val="nil"/>
              <w:right w:val="nil"/>
            </w:tcBorders>
            <w:shd w:val="clear" w:color="auto" w:fill="50B8C1"/>
            <w:vAlign w:val="bottom"/>
          </w:tcPr>
          <w:p w:rsidR="000800C0" w:rsidRDefault="000800C0" w:rsidP="000800C0">
            <w:pPr>
              <w:pStyle w:val="a9"/>
              <w:jc w:val="center"/>
              <w:rPr>
                <w:rFonts w:ascii="Arial Unicode MS" w:cs="Arial Unicode MS"/>
                <w:sz w:val="24"/>
                <w:szCs w:val="24"/>
              </w:rPr>
            </w:pPr>
            <w:proofErr w:type="spellStart"/>
            <w:r>
              <w:rPr>
                <w:rStyle w:val="a8"/>
                <w:color w:val="000000"/>
              </w:rPr>
              <w:t>Возмож</w:t>
            </w:r>
            <w:proofErr w:type="spellEnd"/>
            <w:r>
              <w:rPr>
                <w:rStyle w:val="a8"/>
                <w:color w:val="000000"/>
              </w:rPr>
              <w:t xml:space="preserve"> </w:t>
            </w:r>
            <w:proofErr w:type="spellStart"/>
            <w:r>
              <w:rPr>
                <w:rStyle w:val="a8"/>
                <w:color w:val="000000"/>
              </w:rPr>
              <w:t>ность</w:t>
            </w:r>
            <w:proofErr w:type="spellEnd"/>
            <w:r>
              <w:rPr>
                <w:rStyle w:val="a8"/>
                <w:color w:val="000000"/>
              </w:rPr>
              <w:t xml:space="preserve"> </w:t>
            </w:r>
            <w:proofErr w:type="spellStart"/>
            <w:r>
              <w:rPr>
                <w:rStyle w:val="a8"/>
                <w:color w:val="000000"/>
              </w:rPr>
              <w:t>предста</w:t>
            </w:r>
            <w:proofErr w:type="spellEnd"/>
            <w:r>
              <w:rPr>
                <w:rStyle w:val="a8"/>
                <w:color w:val="000000"/>
              </w:rPr>
              <w:t xml:space="preserve"> </w:t>
            </w:r>
            <w:proofErr w:type="spellStart"/>
            <w:r>
              <w:rPr>
                <w:rStyle w:val="a8"/>
                <w:color w:val="000000"/>
              </w:rPr>
              <w:t>вления</w:t>
            </w:r>
            <w:proofErr w:type="spellEnd"/>
            <w:r>
              <w:rPr>
                <w:rStyle w:val="a8"/>
                <w:color w:val="000000"/>
              </w:rPr>
              <w:t xml:space="preserve"> услуг </w:t>
            </w:r>
            <w:proofErr w:type="spellStart"/>
            <w:r>
              <w:rPr>
                <w:rStyle w:val="a8"/>
                <w:color w:val="000000"/>
              </w:rPr>
              <w:t>сурдопе</w:t>
            </w:r>
            <w:proofErr w:type="spellEnd"/>
            <w:r>
              <w:rPr>
                <w:rStyle w:val="a8"/>
                <w:color w:val="000000"/>
              </w:rPr>
              <w:t xml:space="preserve"> </w:t>
            </w:r>
            <w:proofErr w:type="spellStart"/>
            <w:r>
              <w:rPr>
                <w:rStyle w:val="a8"/>
                <w:color w:val="000000"/>
              </w:rPr>
              <w:t>реводчи</w:t>
            </w:r>
            <w:proofErr w:type="spellEnd"/>
            <w:r>
              <w:rPr>
                <w:rStyle w:val="a8"/>
                <w:color w:val="000000"/>
              </w:rPr>
              <w:t xml:space="preserve"> ка (</w:t>
            </w:r>
            <w:proofErr w:type="spellStart"/>
            <w:r>
              <w:rPr>
                <w:rStyle w:val="a8"/>
                <w:color w:val="000000"/>
              </w:rPr>
              <w:t>тифлос</w:t>
            </w:r>
            <w:proofErr w:type="spellEnd"/>
            <w:r>
              <w:rPr>
                <w:rStyle w:val="a8"/>
                <w:color w:val="000000"/>
              </w:rPr>
              <w:t xml:space="preserve"> </w:t>
            </w:r>
            <w:proofErr w:type="spellStart"/>
            <w:r>
              <w:rPr>
                <w:rStyle w:val="a8"/>
                <w:color w:val="000000"/>
              </w:rPr>
              <w:t>урдопер</w:t>
            </w:r>
            <w:proofErr w:type="spellEnd"/>
            <w:r>
              <w:rPr>
                <w:rStyle w:val="a8"/>
                <w:color w:val="000000"/>
              </w:rPr>
              <w:t xml:space="preserve"> </w:t>
            </w:r>
            <w:proofErr w:type="spellStart"/>
            <w:proofErr w:type="gramStart"/>
            <w:r>
              <w:rPr>
                <w:rStyle w:val="a8"/>
                <w:color w:val="000000"/>
              </w:rPr>
              <w:t>еводчик</w:t>
            </w:r>
            <w:proofErr w:type="spellEnd"/>
            <w:proofErr w:type="gramEnd"/>
            <w:r>
              <w:rPr>
                <w:rStyle w:val="a8"/>
                <w:color w:val="000000"/>
              </w:rPr>
              <w:t xml:space="preserve"> а)</w:t>
            </w:r>
          </w:p>
        </w:tc>
        <w:tc>
          <w:tcPr>
            <w:tcW w:w="936" w:type="dxa"/>
            <w:tcBorders>
              <w:top w:val="single" w:sz="4" w:space="0" w:color="auto"/>
              <w:left w:val="single" w:sz="4" w:space="0" w:color="auto"/>
              <w:bottom w:val="nil"/>
              <w:right w:val="nil"/>
            </w:tcBorders>
            <w:shd w:val="clear" w:color="auto" w:fill="50B8C1"/>
            <w:vAlign w:val="bottom"/>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w:t>
            </w:r>
            <w:proofErr w:type="spellStart"/>
            <w:r>
              <w:rPr>
                <w:rStyle w:val="a8"/>
                <w:color w:val="000000"/>
              </w:rPr>
              <w:t>альтерн</w:t>
            </w:r>
            <w:proofErr w:type="spellEnd"/>
            <w:r>
              <w:rPr>
                <w:rStyle w:val="a8"/>
                <w:color w:val="000000"/>
              </w:rPr>
              <w:t xml:space="preserve"> </w:t>
            </w:r>
            <w:proofErr w:type="spellStart"/>
            <w:r>
              <w:rPr>
                <w:rStyle w:val="a8"/>
                <w:color w:val="000000"/>
              </w:rPr>
              <w:t>ативной</w:t>
            </w:r>
            <w:proofErr w:type="spellEnd"/>
            <w:r>
              <w:rPr>
                <w:rStyle w:val="a8"/>
                <w:color w:val="000000"/>
              </w:rPr>
              <w:t xml:space="preserve"> версии </w:t>
            </w:r>
            <w:proofErr w:type="spellStart"/>
            <w:r>
              <w:rPr>
                <w:rStyle w:val="a8"/>
                <w:color w:val="000000"/>
              </w:rPr>
              <w:t>официа</w:t>
            </w:r>
            <w:proofErr w:type="spellEnd"/>
            <w:r>
              <w:rPr>
                <w:rStyle w:val="a8"/>
                <w:color w:val="000000"/>
              </w:rPr>
              <w:t xml:space="preserve"> </w:t>
            </w:r>
            <w:proofErr w:type="spellStart"/>
            <w:r>
              <w:rPr>
                <w:rStyle w:val="a8"/>
                <w:color w:val="000000"/>
              </w:rPr>
              <w:t>льного</w:t>
            </w:r>
            <w:proofErr w:type="spellEnd"/>
            <w:r>
              <w:rPr>
                <w:rStyle w:val="a8"/>
                <w:color w:val="000000"/>
              </w:rPr>
              <w:t xml:space="preserve"> сайта </w:t>
            </w:r>
            <w:proofErr w:type="gramStart"/>
            <w:r>
              <w:rPr>
                <w:rStyle w:val="a8"/>
                <w:color w:val="000000"/>
              </w:rPr>
              <w:t>для инвалид</w:t>
            </w:r>
            <w:proofErr w:type="gramEnd"/>
            <w:r>
              <w:rPr>
                <w:rStyle w:val="a8"/>
                <w:color w:val="000000"/>
              </w:rPr>
              <w:t xml:space="preserve"> </w:t>
            </w:r>
            <w:proofErr w:type="spellStart"/>
            <w:r>
              <w:rPr>
                <w:rStyle w:val="a8"/>
                <w:color w:val="000000"/>
              </w:rPr>
              <w:t>ов</w:t>
            </w:r>
            <w:proofErr w:type="spellEnd"/>
            <w:r>
              <w:rPr>
                <w:rStyle w:val="a8"/>
                <w:color w:val="000000"/>
              </w:rPr>
              <w:t xml:space="preserve"> по зрению</w:t>
            </w:r>
          </w:p>
        </w:tc>
        <w:tc>
          <w:tcPr>
            <w:tcW w:w="936" w:type="dxa"/>
            <w:tcBorders>
              <w:top w:val="single" w:sz="4" w:space="0" w:color="auto"/>
              <w:left w:val="single" w:sz="4" w:space="0" w:color="auto"/>
              <w:bottom w:val="nil"/>
              <w:right w:val="nil"/>
            </w:tcBorders>
            <w:shd w:val="clear" w:color="auto" w:fill="50B8C1"/>
            <w:vAlign w:val="bottom"/>
          </w:tcPr>
          <w:p w:rsidR="000800C0" w:rsidRDefault="000800C0" w:rsidP="000800C0">
            <w:pPr>
              <w:pStyle w:val="a9"/>
              <w:jc w:val="center"/>
              <w:rPr>
                <w:rFonts w:ascii="Arial Unicode MS" w:cs="Arial Unicode MS"/>
                <w:sz w:val="24"/>
                <w:szCs w:val="24"/>
              </w:rPr>
            </w:pPr>
            <w:r>
              <w:rPr>
                <w:rStyle w:val="a8"/>
                <w:color w:val="000000"/>
              </w:rPr>
              <w:t xml:space="preserve">Помощь </w:t>
            </w:r>
            <w:proofErr w:type="spellStart"/>
            <w:r>
              <w:rPr>
                <w:rStyle w:val="a8"/>
                <w:color w:val="000000"/>
              </w:rPr>
              <w:t>оказыва</w:t>
            </w:r>
            <w:proofErr w:type="spellEnd"/>
            <w:r>
              <w:rPr>
                <w:rStyle w:val="a8"/>
                <w:color w:val="000000"/>
              </w:rPr>
              <w:t xml:space="preserve"> </w:t>
            </w:r>
            <w:proofErr w:type="spellStart"/>
            <w:r>
              <w:rPr>
                <w:rStyle w:val="a8"/>
                <w:color w:val="000000"/>
              </w:rPr>
              <w:t>емая</w:t>
            </w:r>
            <w:proofErr w:type="spellEnd"/>
            <w:r>
              <w:rPr>
                <w:rStyle w:val="a8"/>
                <w:color w:val="000000"/>
              </w:rPr>
              <w:t xml:space="preserve"> работни </w:t>
            </w:r>
            <w:proofErr w:type="spellStart"/>
            <w:r>
              <w:rPr>
                <w:rStyle w:val="a8"/>
                <w:color w:val="000000"/>
              </w:rPr>
              <w:t>ками</w:t>
            </w:r>
            <w:proofErr w:type="spellEnd"/>
            <w:r>
              <w:rPr>
                <w:rStyle w:val="a8"/>
                <w:color w:val="000000"/>
              </w:rPr>
              <w:t xml:space="preserve"> </w:t>
            </w:r>
            <w:proofErr w:type="spellStart"/>
            <w:r>
              <w:rPr>
                <w:rStyle w:val="a8"/>
                <w:color w:val="000000"/>
              </w:rPr>
              <w:t>организ</w:t>
            </w:r>
            <w:proofErr w:type="spellEnd"/>
            <w:r>
              <w:rPr>
                <w:rStyle w:val="a8"/>
                <w:color w:val="000000"/>
              </w:rPr>
              <w:t xml:space="preserve"> </w:t>
            </w:r>
            <w:proofErr w:type="spellStart"/>
            <w:r>
              <w:rPr>
                <w:rStyle w:val="a8"/>
                <w:color w:val="000000"/>
              </w:rPr>
              <w:t>ации</w:t>
            </w:r>
            <w:proofErr w:type="spellEnd"/>
            <w:r>
              <w:rPr>
                <w:rStyle w:val="a8"/>
                <w:color w:val="000000"/>
              </w:rPr>
              <w:t xml:space="preserve">, </w:t>
            </w:r>
            <w:proofErr w:type="spellStart"/>
            <w:r>
              <w:rPr>
                <w:rStyle w:val="a8"/>
                <w:color w:val="000000"/>
              </w:rPr>
              <w:t>прошед</w:t>
            </w:r>
            <w:proofErr w:type="spellEnd"/>
            <w:r>
              <w:rPr>
                <w:rStyle w:val="a8"/>
                <w:color w:val="000000"/>
              </w:rPr>
              <w:t xml:space="preserve"> </w:t>
            </w:r>
            <w:proofErr w:type="spellStart"/>
            <w:r>
              <w:rPr>
                <w:rStyle w:val="a8"/>
                <w:color w:val="000000"/>
              </w:rPr>
              <w:t>шими</w:t>
            </w:r>
            <w:proofErr w:type="spellEnd"/>
            <w:r>
              <w:rPr>
                <w:rStyle w:val="a8"/>
                <w:color w:val="000000"/>
              </w:rPr>
              <w:t xml:space="preserve"> </w:t>
            </w:r>
            <w:proofErr w:type="spellStart"/>
            <w:r>
              <w:rPr>
                <w:rStyle w:val="a8"/>
                <w:color w:val="000000"/>
              </w:rPr>
              <w:t>необход</w:t>
            </w:r>
            <w:proofErr w:type="spellEnd"/>
            <w:r>
              <w:rPr>
                <w:rStyle w:val="a8"/>
                <w:color w:val="000000"/>
              </w:rPr>
              <w:t xml:space="preserve"> </w:t>
            </w:r>
            <w:proofErr w:type="spellStart"/>
            <w:r>
              <w:rPr>
                <w:rStyle w:val="a8"/>
                <w:color w:val="000000"/>
              </w:rPr>
              <w:t>имое</w:t>
            </w:r>
            <w:proofErr w:type="spellEnd"/>
            <w:r>
              <w:rPr>
                <w:rStyle w:val="a8"/>
                <w:color w:val="000000"/>
              </w:rPr>
              <w:t xml:space="preserve"> </w:t>
            </w:r>
            <w:proofErr w:type="spellStart"/>
            <w:r>
              <w:rPr>
                <w:rStyle w:val="a8"/>
                <w:color w:val="000000"/>
              </w:rPr>
              <w:t>обучени</w:t>
            </w:r>
            <w:proofErr w:type="spellEnd"/>
            <w:r>
              <w:rPr>
                <w:rStyle w:val="a8"/>
                <w:color w:val="000000"/>
              </w:rPr>
              <w:t xml:space="preserve"> е</w:t>
            </w:r>
          </w:p>
        </w:tc>
        <w:tc>
          <w:tcPr>
            <w:tcW w:w="946" w:type="dxa"/>
            <w:tcBorders>
              <w:top w:val="single" w:sz="4" w:space="0" w:color="auto"/>
              <w:left w:val="single" w:sz="4" w:space="0" w:color="auto"/>
              <w:bottom w:val="nil"/>
              <w:right w:val="single" w:sz="4" w:space="0" w:color="auto"/>
            </w:tcBorders>
            <w:shd w:val="clear" w:color="auto" w:fill="50B8C1"/>
            <w:vAlign w:val="bottom"/>
          </w:tcPr>
          <w:p w:rsidR="000800C0" w:rsidRDefault="000800C0" w:rsidP="000800C0">
            <w:pPr>
              <w:pStyle w:val="a9"/>
              <w:jc w:val="center"/>
              <w:rPr>
                <w:rFonts w:ascii="Arial Unicode MS" w:cs="Arial Unicode MS"/>
                <w:sz w:val="24"/>
                <w:szCs w:val="24"/>
              </w:rPr>
            </w:pPr>
            <w:proofErr w:type="spellStart"/>
            <w:r>
              <w:rPr>
                <w:rStyle w:val="a8"/>
                <w:color w:val="000000"/>
              </w:rPr>
              <w:t>Наличи</w:t>
            </w:r>
            <w:proofErr w:type="spellEnd"/>
            <w:r>
              <w:rPr>
                <w:rStyle w:val="a8"/>
                <w:color w:val="000000"/>
              </w:rPr>
              <w:t xml:space="preserve"> е </w:t>
            </w:r>
            <w:proofErr w:type="spellStart"/>
            <w:r>
              <w:rPr>
                <w:rStyle w:val="a8"/>
                <w:color w:val="000000"/>
              </w:rPr>
              <w:t>возмож</w:t>
            </w:r>
            <w:proofErr w:type="spellEnd"/>
            <w:r>
              <w:rPr>
                <w:rStyle w:val="a8"/>
                <w:color w:val="000000"/>
              </w:rPr>
              <w:t xml:space="preserve"> </w:t>
            </w:r>
            <w:proofErr w:type="spellStart"/>
            <w:r>
              <w:rPr>
                <w:rStyle w:val="a8"/>
                <w:color w:val="000000"/>
              </w:rPr>
              <w:t>ности</w:t>
            </w:r>
            <w:proofErr w:type="spellEnd"/>
            <w:r>
              <w:rPr>
                <w:rStyle w:val="a8"/>
                <w:color w:val="000000"/>
              </w:rPr>
              <w:t xml:space="preserve"> </w:t>
            </w:r>
            <w:proofErr w:type="spellStart"/>
            <w:r>
              <w:rPr>
                <w:rStyle w:val="a8"/>
                <w:color w:val="000000"/>
              </w:rPr>
              <w:t>предост</w:t>
            </w:r>
            <w:proofErr w:type="spellEnd"/>
            <w:r>
              <w:rPr>
                <w:rStyle w:val="a8"/>
                <w:color w:val="000000"/>
              </w:rPr>
              <w:t xml:space="preserve"> </w:t>
            </w:r>
            <w:proofErr w:type="spellStart"/>
            <w:r>
              <w:rPr>
                <w:rStyle w:val="a8"/>
                <w:color w:val="000000"/>
              </w:rPr>
              <w:t>авления</w:t>
            </w:r>
            <w:proofErr w:type="spellEnd"/>
            <w:r>
              <w:rPr>
                <w:rStyle w:val="a8"/>
                <w:color w:val="000000"/>
              </w:rPr>
              <w:t xml:space="preserve"> обр. услуг в </w:t>
            </w:r>
            <w:proofErr w:type="spellStart"/>
            <w:r>
              <w:rPr>
                <w:rStyle w:val="a8"/>
                <w:color w:val="000000"/>
              </w:rPr>
              <w:t>дистанц</w:t>
            </w:r>
            <w:proofErr w:type="spellEnd"/>
            <w:r>
              <w:rPr>
                <w:rStyle w:val="a8"/>
                <w:color w:val="000000"/>
              </w:rPr>
              <w:t xml:space="preserve"> ионном режиме или на дому.</w:t>
            </w:r>
          </w:p>
        </w:tc>
      </w:tr>
      <w:tr w:rsidR="000800C0" w:rsidTr="00B65C52">
        <w:trPr>
          <w:trHeight w:hRule="exact" w:val="931"/>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379</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учреждение"Кахцугская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56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r>
      <w:tr w:rsidR="000800C0" w:rsidTr="00B65C52">
        <w:trPr>
          <w:trHeight w:hRule="exact" w:val="931"/>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380</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учреждение"Куркентская</w:t>
            </w:r>
            <w:proofErr w:type="spellEnd"/>
            <w:r>
              <w:rPr>
                <w:rStyle w:val="a8"/>
                <w:color w:val="000000"/>
              </w:rPr>
              <w:t xml:space="preserve"> средняя общеобразовательная школа №1 </w:t>
            </w:r>
            <w:proofErr w:type="spellStart"/>
            <w:r>
              <w:rPr>
                <w:rStyle w:val="a8"/>
                <w:color w:val="000000"/>
              </w:rPr>
              <w:t>им.М.М</w:t>
            </w:r>
            <w:proofErr w:type="spellEnd"/>
            <w:r>
              <w:rPr>
                <w:rStyle w:val="a8"/>
                <w:color w:val="000000"/>
              </w:rPr>
              <w:t>. Рагимова"(Сулейман-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56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r>
      <w:tr w:rsidR="000800C0" w:rsidTr="00B65C52">
        <w:trPr>
          <w:trHeight w:hRule="exact" w:val="926"/>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381</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учреждение"Нютюгская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568" w:type="dxa"/>
            <w:tcBorders>
              <w:top w:val="single" w:sz="4" w:space="0" w:color="auto"/>
              <w:left w:val="single" w:sz="4" w:space="0" w:color="auto"/>
              <w:bottom w:val="nil"/>
              <w:right w:val="nil"/>
            </w:tcBorders>
            <w:vAlign w:val="center"/>
          </w:tcPr>
          <w:p w:rsidR="000800C0" w:rsidRDefault="000800C0" w:rsidP="00B65C52">
            <w:pPr>
              <w:pStyle w:val="a9"/>
              <w:ind w:right="101"/>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r>
      <w:tr w:rsidR="000800C0" w:rsidTr="00B65C52">
        <w:trPr>
          <w:trHeight w:hRule="exact" w:val="931"/>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382</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учреждение"Сардаркентская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w:t>
            </w:r>
            <w:proofErr w:type="gramStart"/>
            <w:r>
              <w:rPr>
                <w:rStyle w:val="a8"/>
                <w:color w:val="000000"/>
              </w:rPr>
              <w:t>район )</w:t>
            </w:r>
            <w:proofErr w:type="gramEnd"/>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56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r>
      <w:tr w:rsidR="000800C0" w:rsidTr="00B65C52">
        <w:trPr>
          <w:trHeight w:hRule="exact" w:val="931"/>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383</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учреждение"Уллугатагская</w:t>
            </w:r>
            <w:proofErr w:type="spellEnd"/>
            <w:r>
              <w:rPr>
                <w:rStyle w:val="a8"/>
                <w:color w:val="000000"/>
              </w:rPr>
              <w:t xml:space="preserve"> средняя общеобразовательная школа"(Сулейман-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56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r>
      <w:tr w:rsidR="000800C0" w:rsidTr="00B65C52">
        <w:trPr>
          <w:trHeight w:hRule="exact" w:val="701"/>
        </w:trPr>
        <w:tc>
          <w:tcPr>
            <w:tcW w:w="69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384</w:t>
            </w:r>
          </w:p>
        </w:tc>
        <w:tc>
          <w:tcPr>
            <w:tcW w:w="4694" w:type="dxa"/>
            <w:tcBorders>
              <w:top w:val="single" w:sz="4" w:space="0" w:color="auto"/>
              <w:left w:val="single" w:sz="4" w:space="0" w:color="auto"/>
              <w:bottom w:val="nil"/>
              <w:right w:val="nil"/>
            </w:tcBorders>
            <w:vAlign w:val="bottom"/>
          </w:tcPr>
          <w:p w:rsidR="000800C0" w:rsidRDefault="000800C0" w:rsidP="000800C0">
            <w:pPr>
              <w:pStyle w:val="a9"/>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9"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70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568"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nil"/>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46" w:type="dxa"/>
            <w:tcBorders>
              <w:top w:val="single" w:sz="4" w:space="0" w:color="auto"/>
              <w:left w:val="single" w:sz="4" w:space="0" w:color="auto"/>
              <w:bottom w:val="nil"/>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r>
      <w:tr w:rsidR="000800C0"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lastRenderedPageBreak/>
              <w:t>385</w:t>
            </w:r>
          </w:p>
        </w:tc>
        <w:tc>
          <w:tcPr>
            <w:tcW w:w="4694" w:type="dxa"/>
            <w:tcBorders>
              <w:top w:val="single" w:sz="4" w:space="0" w:color="auto"/>
              <w:left w:val="single" w:sz="4" w:space="0" w:color="auto"/>
              <w:bottom w:val="single" w:sz="4" w:space="0" w:color="auto"/>
              <w:right w:val="nil"/>
            </w:tcBorders>
            <w:vAlign w:val="bottom"/>
          </w:tcPr>
          <w:p w:rsidR="000800C0" w:rsidRDefault="000800C0" w:rsidP="000800C0">
            <w:pPr>
              <w:pStyle w:val="a9"/>
              <w:rPr>
                <w:rStyle w:val="a8"/>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p w:rsidR="00B65C52" w:rsidRDefault="00B65C52" w:rsidP="000800C0">
            <w:pPr>
              <w:pStyle w:val="a9"/>
              <w:rPr>
                <w:rStyle w:val="a8"/>
                <w:color w:val="000000"/>
              </w:rPr>
            </w:pPr>
          </w:p>
          <w:p w:rsidR="00B65C52" w:rsidRDefault="00B65C52" w:rsidP="000800C0">
            <w:pPr>
              <w:pStyle w:val="a9"/>
              <w:rPr>
                <w:rFonts w:ascii="Arial Unicode MS" w:cs="Arial Unicode MS"/>
                <w:sz w:val="24"/>
                <w:szCs w:val="24"/>
              </w:rPr>
            </w:pPr>
          </w:p>
        </w:tc>
        <w:tc>
          <w:tcPr>
            <w:tcW w:w="70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568"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c>
          <w:tcPr>
            <w:tcW w:w="946" w:type="dxa"/>
            <w:tcBorders>
              <w:top w:val="single" w:sz="4" w:space="0" w:color="auto"/>
              <w:left w:val="single" w:sz="4" w:space="0" w:color="auto"/>
              <w:bottom w:val="single" w:sz="4" w:space="0" w:color="auto"/>
              <w:right w:val="single" w:sz="4" w:space="0" w:color="auto"/>
            </w:tcBorders>
            <w:vAlign w:val="center"/>
          </w:tcPr>
          <w:p w:rsidR="000800C0" w:rsidRDefault="000800C0" w:rsidP="000800C0">
            <w:pPr>
              <w:pStyle w:val="a9"/>
              <w:jc w:val="center"/>
              <w:rPr>
                <w:rFonts w:ascii="Arial Unicode MS" w:cs="Arial Unicode MS"/>
                <w:sz w:val="24"/>
                <w:szCs w:val="24"/>
              </w:rPr>
            </w:pPr>
            <w:r>
              <w:rPr>
                <w:rStyle w:val="a8"/>
                <w:color w:val="000000"/>
              </w:rPr>
              <w:t>0</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386</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387</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0</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388</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№1»(Сулейман-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389</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№2» с.</w:t>
            </w:r>
          </w:p>
          <w:p w:rsidR="00634BBE" w:rsidRPr="00634BBE" w:rsidRDefault="00634BBE" w:rsidP="00634BBE">
            <w:pPr>
              <w:pStyle w:val="a9"/>
              <w:rPr>
                <w:color w:val="000000"/>
              </w:rPr>
            </w:pPr>
            <w:proofErr w:type="spellStart"/>
            <w:proofErr w:type="gramStart"/>
            <w:r>
              <w:rPr>
                <w:rStyle w:val="a8"/>
                <w:color w:val="000000"/>
              </w:rPr>
              <w:t>Герейхановское</w:t>
            </w:r>
            <w:proofErr w:type="spellEnd"/>
            <w:r>
              <w:rPr>
                <w:rStyle w:val="a8"/>
                <w:color w:val="000000"/>
              </w:rPr>
              <w:t>(</w:t>
            </w:r>
            <w:proofErr w:type="gram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390</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дзюдо и самбо» с.</w:t>
            </w:r>
          </w:p>
          <w:p w:rsidR="00634BBE" w:rsidRPr="00634BBE" w:rsidRDefault="00634BBE" w:rsidP="00634BBE">
            <w:pPr>
              <w:pStyle w:val="a9"/>
              <w:rPr>
                <w:color w:val="000000"/>
              </w:rPr>
            </w:pPr>
            <w:proofErr w:type="spellStart"/>
            <w:proofErr w:type="gramStart"/>
            <w:r>
              <w:rPr>
                <w:rStyle w:val="a8"/>
                <w:color w:val="000000"/>
              </w:rPr>
              <w:t>Касумкент</w:t>
            </w:r>
            <w:proofErr w:type="spellEnd"/>
            <w:r>
              <w:rPr>
                <w:rStyle w:val="a8"/>
                <w:color w:val="000000"/>
              </w:rPr>
              <w:t>(</w:t>
            </w:r>
            <w:proofErr w:type="gram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391</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вольной борьбы» с.</w:t>
            </w:r>
          </w:p>
          <w:p w:rsidR="00634BBE" w:rsidRPr="00634BBE" w:rsidRDefault="00634BBE" w:rsidP="00634BBE">
            <w:pPr>
              <w:pStyle w:val="a9"/>
              <w:rPr>
                <w:color w:val="000000"/>
              </w:rPr>
            </w:pPr>
            <w:proofErr w:type="spellStart"/>
            <w:proofErr w:type="gramStart"/>
            <w:r>
              <w:rPr>
                <w:rStyle w:val="a8"/>
                <w:color w:val="000000"/>
              </w:rPr>
              <w:t>Эминхюр</w:t>
            </w:r>
            <w:proofErr w:type="spellEnd"/>
            <w:r>
              <w:rPr>
                <w:rStyle w:val="a8"/>
                <w:color w:val="000000"/>
              </w:rPr>
              <w:t>(</w:t>
            </w:r>
            <w:proofErr w:type="gramEnd"/>
            <w:r>
              <w:rPr>
                <w:rStyle w:val="a8"/>
                <w:color w:val="000000"/>
              </w:rPr>
              <w:t>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634BBE"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392</w:t>
            </w:r>
          </w:p>
        </w:tc>
        <w:tc>
          <w:tcPr>
            <w:tcW w:w="4694" w:type="dxa"/>
            <w:tcBorders>
              <w:top w:val="single" w:sz="4" w:space="0" w:color="auto"/>
              <w:left w:val="single" w:sz="4" w:space="0" w:color="auto"/>
              <w:bottom w:val="single" w:sz="4" w:space="0" w:color="auto"/>
              <w:right w:val="nil"/>
            </w:tcBorders>
            <w:vAlign w:val="bottom"/>
          </w:tcPr>
          <w:p w:rsidR="00634BBE" w:rsidRPr="00634BBE" w:rsidRDefault="00634BBE" w:rsidP="00634BBE">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Дом</w:t>
            </w:r>
            <w:proofErr w:type="spellEnd"/>
            <w:r>
              <w:rPr>
                <w:rStyle w:val="a8"/>
                <w:color w:val="000000"/>
              </w:rPr>
              <w:t xml:space="preserve"> детского творчества» Сулейман-</w:t>
            </w:r>
            <w:proofErr w:type="spellStart"/>
            <w:r>
              <w:rPr>
                <w:rStyle w:val="a8"/>
                <w:color w:val="000000"/>
              </w:rPr>
              <w:t>Стальского</w:t>
            </w:r>
            <w:proofErr w:type="spellEnd"/>
            <w:r>
              <w:rPr>
                <w:rStyle w:val="a8"/>
                <w:color w:val="000000"/>
              </w:rPr>
              <w:t xml:space="preserve"> района(Сулейман-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634BBE" w:rsidRPr="00634BBE" w:rsidRDefault="00634BBE" w:rsidP="00634BBE">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634BBE" w:rsidRPr="00634BBE" w:rsidRDefault="00634BBE" w:rsidP="00634BBE">
            <w:pPr>
              <w:pStyle w:val="a9"/>
              <w:jc w:val="center"/>
              <w:rPr>
                <w:color w:val="000000"/>
              </w:rPr>
            </w:pPr>
            <w:r>
              <w:rPr>
                <w:rStyle w:val="a8"/>
                <w:color w:val="000000"/>
              </w:rPr>
              <w:t>1</w:t>
            </w:r>
          </w:p>
        </w:tc>
      </w:tr>
      <w:tr w:rsidR="00B3327C"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393</w:t>
            </w:r>
          </w:p>
        </w:tc>
        <w:tc>
          <w:tcPr>
            <w:tcW w:w="4694" w:type="dxa"/>
            <w:tcBorders>
              <w:top w:val="single" w:sz="4" w:space="0" w:color="auto"/>
              <w:left w:val="single" w:sz="4" w:space="0" w:color="auto"/>
              <w:bottom w:val="single" w:sz="4" w:space="0" w:color="auto"/>
              <w:right w:val="nil"/>
            </w:tcBorders>
            <w:vAlign w:val="bottom"/>
          </w:tcPr>
          <w:p w:rsidR="00B3327C" w:rsidRPr="00B3327C" w:rsidRDefault="00B3327C" w:rsidP="00B3327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музыкальная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B3327C" w:rsidRPr="00B3327C" w:rsidRDefault="00B3327C" w:rsidP="00B3327C">
            <w:pPr>
              <w:pStyle w:val="a9"/>
              <w:jc w:val="center"/>
              <w:rPr>
                <w:color w:val="000000"/>
              </w:rPr>
            </w:pPr>
            <w:r>
              <w:rPr>
                <w:rStyle w:val="a8"/>
                <w:color w:val="000000"/>
              </w:rPr>
              <w:t>1</w:t>
            </w:r>
          </w:p>
        </w:tc>
      </w:tr>
      <w:tr w:rsidR="00B3327C" w:rsidTr="00B65C52">
        <w:trPr>
          <w:trHeight w:hRule="exact" w:val="710"/>
        </w:trPr>
        <w:tc>
          <w:tcPr>
            <w:tcW w:w="69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394</w:t>
            </w:r>
          </w:p>
        </w:tc>
        <w:tc>
          <w:tcPr>
            <w:tcW w:w="4694" w:type="dxa"/>
            <w:tcBorders>
              <w:top w:val="single" w:sz="4" w:space="0" w:color="auto"/>
              <w:left w:val="single" w:sz="4" w:space="0" w:color="auto"/>
              <w:bottom w:val="single" w:sz="4" w:space="0" w:color="auto"/>
              <w:right w:val="nil"/>
            </w:tcBorders>
            <w:vAlign w:val="bottom"/>
          </w:tcPr>
          <w:p w:rsidR="00B3327C" w:rsidRPr="00B3327C" w:rsidRDefault="00B3327C" w:rsidP="00B3327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художественная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Дагестан(Сулейман-</w:t>
            </w:r>
            <w:proofErr w:type="spellStart"/>
            <w:r>
              <w:rPr>
                <w:rStyle w:val="a8"/>
                <w:color w:val="000000"/>
              </w:rPr>
              <w:t>Стальский</w:t>
            </w:r>
            <w:proofErr w:type="spellEnd"/>
            <w:r>
              <w:rPr>
                <w:rStyle w:val="a8"/>
                <w:color w:val="000000"/>
              </w:rPr>
              <w:t xml:space="preserve"> район)</w:t>
            </w:r>
          </w:p>
        </w:tc>
        <w:tc>
          <w:tcPr>
            <w:tcW w:w="70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1</w:t>
            </w:r>
          </w:p>
        </w:tc>
        <w:tc>
          <w:tcPr>
            <w:tcW w:w="70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9"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70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568"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0</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1</w:t>
            </w:r>
          </w:p>
        </w:tc>
        <w:tc>
          <w:tcPr>
            <w:tcW w:w="936" w:type="dxa"/>
            <w:tcBorders>
              <w:top w:val="single" w:sz="4" w:space="0" w:color="auto"/>
              <w:left w:val="single" w:sz="4" w:space="0" w:color="auto"/>
              <w:bottom w:val="single" w:sz="4" w:space="0" w:color="auto"/>
              <w:right w:val="nil"/>
            </w:tcBorders>
            <w:vAlign w:val="center"/>
          </w:tcPr>
          <w:p w:rsidR="00B3327C" w:rsidRPr="00B3327C" w:rsidRDefault="00B3327C" w:rsidP="00B3327C">
            <w:pPr>
              <w:pStyle w:val="a9"/>
              <w:jc w:val="center"/>
              <w:rPr>
                <w:color w:val="000000"/>
              </w:rPr>
            </w:pPr>
            <w:r>
              <w:rPr>
                <w:rStyle w:val="a8"/>
                <w:color w:val="000000"/>
              </w:rPr>
              <w:t>1</w:t>
            </w:r>
          </w:p>
        </w:tc>
        <w:tc>
          <w:tcPr>
            <w:tcW w:w="946" w:type="dxa"/>
            <w:tcBorders>
              <w:top w:val="single" w:sz="4" w:space="0" w:color="auto"/>
              <w:left w:val="single" w:sz="4" w:space="0" w:color="auto"/>
              <w:bottom w:val="single" w:sz="4" w:space="0" w:color="auto"/>
              <w:right w:val="single" w:sz="4" w:space="0" w:color="auto"/>
            </w:tcBorders>
            <w:vAlign w:val="center"/>
          </w:tcPr>
          <w:p w:rsidR="00B3327C" w:rsidRPr="00B3327C" w:rsidRDefault="00B3327C" w:rsidP="00B3327C">
            <w:pPr>
              <w:pStyle w:val="a9"/>
              <w:jc w:val="center"/>
              <w:rPr>
                <w:color w:val="000000"/>
              </w:rPr>
            </w:pPr>
            <w:r>
              <w:rPr>
                <w:rStyle w:val="a8"/>
                <w:color w:val="000000"/>
              </w:rPr>
              <w:t>1</w:t>
            </w:r>
          </w:p>
        </w:tc>
      </w:tr>
    </w:tbl>
    <w:p w:rsidR="00883365" w:rsidRPr="003B46C6" w:rsidRDefault="00883365" w:rsidP="00883365"/>
    <w:p w:rsidR="00883365" w:rsidRDefault="00883365" w:rsidP="00883365"/>
    <w:p w:rsidR="00654E30" w:rsidRDefault="00654E30" w:rsidP="00883365"/>
    <w:p w:rsidR="00654E30" w:rsidRDefault="00654E30" w:rsidP="00883365"/>
    <w:p w:rsidR="00654E30" w:rsidRDefault="00654E30" w:rsidP="00883365"/>
    <w:p w:rsidR="00654E30" w:rsidRPr="003B46C6" w:rsidRDefault="00654E30" w:rsidP="00883365"/>
    <w:p w:rsidR="00654E30" w:rsidRDefault="00654E30" w:rsidP="00883365">
      <w:pPr>
        <w:sectPr w:rsidR="00654E30" w:rsidSect="00654E30">
          <w:pgSz w:w="16838" w:h="11906" w:orient="landscape"/>
          <w:pgMar w:top="993" w:right="851" w:bottom="850" w:left="709" w:header="708" w:footer="708" w:gutter="0"/>
          <w:cols w:space="708"/>
          <w:docGrid w:linePitch="360"/>
        </w:sectPr>
      </w:pPr>
    </w:p>
    <w:p w:rsidR="00883365" w:rsidRPr="003B46C6" w:rsidRDefault="00883365" w:rsidP="00883365"/>
    <w:p w:rsidR="00EC2ACC" w:rsidRDefault="00EC2ACC" w:rsidP="00EC2ACC">
      <w:pPr>
        <w:pStyle w:val="22"/>
        <w:spacing w:after="0"/>
        <w:ind w:right="-2"/>
        <w:jc w:val="left"/>
        <w:rPr>
          <w:rStyle w:val="21"/>
          <w:b/>
          <w:bCs/>
          <w:i/>
          <w:iCs/>
        </w:rPr>
      </w:pPr>
      <w:bookmarkStart w:id="29" w:name="bookmark44"/>
      <w:bookmarkStart w:id="30" w:name="bookmark43"/>
      <w:r>
        <w:rPr>
          <w:rStyle w:val="21"/>
          <w:b/>
          <w:bCs/>
          <w:i/>
          <w:iCs/>
        </w:rPr>
        <w:t xml:space="preserve">                                                  Выборка опроса</w:t>
      </w:r>
      <w:bookmarkEnd w:id="29"/>
      <w:bookmarkEnd w:id="30"/>
    </w:p>
    <w:p w:rsidR="00EC2ACC" w:rsidRDefault="00EC2ACC" w:rsidP="00EC2ACC">
      <w:pPr>
        <w:pStyle w:val="22"/>
        <w:spacing w:after="0"/>
        <w:ind w:right="-2"/>
        <w:jc w:val="left"/>
        <w:rPr>
          <w:rStyle w:val="21"/>
          <w:b/>
          <w:bCs/>
          <w:i/>
          <w:iCs/>
        </w:rPr>
      </w:pPr>
    </w:p>
    <w:tbl>
      <w:tblPr>
        <w:tblW w:w="10455" w:type="dxa"/>
        <w:tblInd w:w="5" w:type="dxa"/>
        <w:tblLayout w:type="fixed"/>
        <w:tblCellMar>
          <w:left w:w="0" w:type="dxa"/>
          <w:right w:w="0" w:type="dxa"/>
        </w:tblCellMar>
        <w:tblLook w:val="0000" w:firstRow="0" w:lastRow="0" w:firstColumn="0" w:lastColumn="0" w:noHBand="0" w:noVBand="0"/>
      </w:tblPr>
      <w:tblGrid>
        <w:gridCol w:w="643"/>
        <w:gridCol w:w="6408"/>
        <w:gridCol w:w="850"/>
        <w:gridCol w:w="850"/>
        <w:gridCol w:w="850"/>
        <w:gridCol w:w="854"/>
      </w:tblGrid>
      <w:tr w:rsidR="00EC2ACC" w:rsidTr="00EC2ACC">
        <w:trPr>
          <w:trHeight w:hRule="exact" w:val="46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376</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учреждение"Ашагастальская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429</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172</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0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377</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учреждение"Даркушказмалярская</w:t>
            </w:r>
            <w:proofErr w:type="spellEnd"/>
            <w:r>
              <w:rPr>
                <w:rStyle w:val="a8"/>
                <w:color w:val="000000"/>
              </w:rPr>
              <w:t xml:space="preserve"> средняя общеобразовательная школа им. </w:t>
            </w:r>
            <w:proofErr w:type="spellStart"/>
            <w:r>
              <w:rPr>
                <w:rStyle w:val="a8"/>
                <w:color w:val="000000"/>
              </w:rPr>
              <w:t>М.Шабанова</w:t>
            </w:r>
            <w:proofErr w:type="spellEnd"/>
            <w:r>
              <w:rPr>
                <w:rStyle w:val="a8"/>
                <w:color w:val="000000"/>
              </w:rPr>
              <w:t>"</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385</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154</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6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378</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учреждение"Испикская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76</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30</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39%</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379</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учреждение"Кахцугская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78</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31</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0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380</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учреждение"Куркентская</w:t>
            </w:r>
            <w:proofErr w:type="spellEnd"/>
            <w:r>
              <w:rPr>
                <w:rStyle w:val="a8"/>
                <w:color w:val="000000"/>
              </w:rPr>
              <w:t xml:space="preserve"> средняя общеобразовательная школа №1 </w:t>
            </w:r>
            <w:proofErr w:type="spellStart"/>
            <w:r>
              <w:rPr>
                <w:rStyle w:val="a8"/>
                <w:color w:val="000000"/>
              </w:rPr>
              <w:t>им.М.М</w:t>
            </w:r>
            <w:proofErr w:type="spellEnd"/>
            <w:r>
              <w:rPr>
                <w:rStyle w:val="a8"/>
                <w:color w:val="000000"/>
              </w:rPr>
              <w:t>. Рагимова"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270</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108</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6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381</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учреждение"Нютюгская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178</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71</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5"/>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382</w:t>
            </w:r>
          </w:p>
        </w:tc>
        <w:tc>
          <w:tcPr>
            <w:tcW w:w="6408" w:type="dxa"/>
            <w:tcBorders>
              <w:top w:val="single" w:sz="4" w:space="0" w:color="auto"/>
              <w:left w:val="single" w:sz="4" w:space="0" w:color="auto"/>
              <w:bottom w:val="nil"/>
              <w:right w:val="nil"/>
            </w:tcBorders>
            <w:vAlign w:val="bottom"/>
          </w:tcPr>
          <w:p w:rsidR="00EC2ACC" w:rsidRDefault="00EC2ACC" w:rsidP="00EC2ACC">
            <w:pPr>
              <w:pStyle w:val="a9"/>
              <w:spacing w:line="230" w:lineRule="auto"/>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учреждение"Сардаркентская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83</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33</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61"/>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383</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учреждение"Уллугатагская</w:t>
            </w:r>
            <w:proofErr w:type="spellEnd"/>
            <w:r>
              <w:rPr>
                <w:rStyle w:val="a8"/>
                <w:color w:val="000000"/>
              </w:rPr>
              <w:t xml:space="preserve"> средняя общеобразовательная школа"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32</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13</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41%</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384</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65</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26</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385</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60</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24</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386</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120</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48</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387</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80</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32</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388</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-юношеская спортивная школа №1»</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865</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346</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01"/>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389</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№2» с. </w:t>
            </w:r>
            <w:proofErr w:type="spellStart"/>
            <w:r>
              <w:rPr>
                <w:rStyle w:val="a8"/>
                <w:color w:val="000000"/>
              </w:rPr>
              <w:t>Герейхановское</w:t>
            </w:r>
            <w:proofErr w:type="spellEnd"/>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612</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245</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06"/>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390</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дзюдо и самбо» с. </w:t>
            </w:r>
            <w:proofErr w:type="spellStart"/>
            <w:r>
              <w:rPr>
                <w:rStyle w:val="a8"/>
                <w:color w:val="000000"/>
              </w:rPr>
              <w:t>Касумкент</w:t>
            </w:r>
            <w:proofErr w:type="spellEnd"/>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474</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190</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691"/>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391</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-юношеская спортивная школа вольной борьбы» с. </w:t>
            </w:r>
            <w:proofErr w:type="spellStart"/>
            <w:r>
              <w:rPr>
                <w:rStyle w:val="a8"/>
                <w:color w:val="000000"/>
              </w:rPr>
              <w:t>Эминхюр</w:t>
            </w:r>
            <w:proofErr w:type="spellEnd"/>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325</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130</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470"/>
        </w:trPr>
        <w:tc>
          <w:tcPr>
            <w:tcW w:w="643" w:type="dxa"/>
            <w:tcBorders>
              <w:top w:val="single" w:sz="4" w:space="0" w:color="auto"/>
              <w:left w:val="single" w:sz="4" w:space="0" w:color="auto"/>
              <w:bottom w:val="nil"/>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392</w:t>
            </w:r>
          </w:p>
        </w:tc>
        <w:tc>
          <w:tcPr>
            <w:tcW w:w="6408"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Дом</w:t>
            </w:r>
            <w:proofErr w:type="spellEnd"/>
            <w:r>
              <w:rPr>
                <w:rStyle w:val="a8"/>
                <w:color w:val="000000"/>
              </w:rPr>
              <w:t xml:space="preserve"> детского творчества» Сулейман-</w:t>
            </w:r>
            <w:proofErr w:type="spellStart"/>
            <w:r>
              <w:rPr>
                <w:rStyle w:val="a8"/>
                <w:color w:val="000000"/>
              </w:rPr>
              <w:t>Стальского</w:t>
            </w:r>
            <w:proofErr w:type="spellEnd"/>
            <w:r>
              <w:rPr>
                <w:rStyle w:val="a8"/>
                <w:color w:val="000000"/>
              </w:rPr>
              <w:t xml:space="preserve"> района</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809</w:t>
            </w:r>
          </w:p>
        </w:tc>
        <w:tc>
          <w:tcPr>
            <w:tcW w:w="850" w:type="dxa"/>
            <w:tcBorders>
              <w:top w:val="single" w:sz="4" w:space="0" w:color="auto"/>
              <w:left w:val="single" w:sz="4" w:space="0" w:color="auto"/>
              <w:bottom w:val="nil"/>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324</w:t>
            </w:r>
          </w:p>
        </w:tc>
        <w:tc>
          <w:tcPr>
            <w:tcW w:w="850" w:type="dxa"/>
            <w:tcBorders>
              <w:top w:val="single" w:sz="4" w:space="0" w:color="auto"/>
              <w:left w:val="single" w:sz="4" w:space="0" w:color="auto"/>
              <w:bottom w:val="nil"/>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nil"/>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10"/>
        </w:trPr>
        <w:tc>
          <w:tcPr>
            <w:tcW w:w="643" w:type="dxa"/>
            <w:tcBorders>
              <w:top w:val="single" w:sz="4" w:space="0" w:color="auto"/>
              <w:left w:val="single" w:sz="4" w:space="0" w:color="auto"/>
              <w:bottom w:val="single" w:sz="4" w:space="0" w:color="auto"/>
              <w:right w:val="nil"/>
            </w:tcBorders>
            <w:vAlign w:val="center"/>
          </w:tcPr>
          <w:p w:rsidR="00EC2ACC" w:rsidRDefault="00EC2ACC" w:rsidP="00EC2ACC">
            <w:pPr>
              <w:pStyle w:val="a9"/>
              <w:ind w:firstLine="160"/>
              <w:rPr>
                <w:rFonts w:ascii="Arial Unicode MS" w:cs="Arial Unicode MS"/>
                <w:sz w:val="24"/>
                <w:szCs w:val="24"/>
              </w:rPr>
            </w:pPr>
            <w:r>
              <w:rPr>
                <w:rStyle w:val="a8"/>
                <w:color w:val="000000"/>
              </w:rPr>
              <w:t>393</w:t>
            </w:r>
          </w:p>
        </w:tc>
        <w:tc>
          <w:tcPr>
            <w:tcW w:w="6408"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музыкальная школа» Сулейман- </w:t>
            </w:r>
            <w:proofErr w:type="spellStart"/>
            <w:r>
              <w:rPr>
                <w:rStyle w:val="a8"/>
                <w:color w:val="000000"/>
              </w:rPr>
              <w:t>Стальского</w:t>
            </w:r>
            <w:proofErr w:type="spellEnd"/>
            <w:r>
              <w:rPr>
                <w:rStyle w:val="a8"/>
                <w:color w:val="000000"/>
              </w:rPr>
              <w:t xml:space="preserve"> района Республики Дагестан</w:t>
            </w:r>
          </w:p>
        </w:tc>
        <w:tc>
          <w:tcPr>
            <w:tcW w:w="850" w:type="dxa"/>
            <w:tcBorders>
              <w:top w:val="single" w:sz="4" w:space="0" w:color="auto"/>
              <w:left w:val="single" w:sz="4" w:space="0" w:color="auto"/>
              <w:bottom w:val="single" w:sz="4" w:space="0" w:color="auto"/>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125</w:t>
            </w:r>
          </w:p>
        </w:tc>
        <w:tc>
          <w:tcPr>
            <w:tcW w:w="850" w:type="dxa"/>
            <w:tcBorders>
              <w:top w:val="single" w:sz="4" w:space="0" w:color="auto"/>
              <w:left w:val="single" w:sz="4" w:space="0" w:color="auto"/>
              <w:bottom w:val="single" w:sz="4" w:space="0" w:color="auto"/>
              <w:right w:val="nil"/>
            </w:tcBorders>
            <w:vAlign w:val="center"/>
          </w:tcPr>
          <w:p w:rsidR="00EC2ACC" w:rsidRDefault="00EC2ACC" w:rsidP="00EC2ACC">
            <w:pPr>
              <w:pStyle w:val="a9"/>
              <w:jc w:val="center"/>
              <w:rPr>
                <w:rFonts w:ascii="Arial Unicode MS" w:cs="Arial Unicode MS"/>
                <w:sz w:val="24"/>
                <w:szCs w:val="24"/>
              </w:rPr>
            </w:pPr>
            <w:r>
              <w:rPr>
                <w:rStyle w:val="a8"/>
                <w:color w:val="000000"/>
              </w:rPr>
              <w:t>50</w:t>
            </w:r>
          </w:p>
        </w:tc>
        <w:tc>
          <w:tcPr>
            <w:tcW w:w="850" w:type="dxa"/>
            <w:tcBorders>
              <w:top w:val="single" w:sz="4" w:space="0" w:color="auto"/>
              <w:left w:val="single" w:sz="4" w:space="0" w:color="auto"/>
              <w:bottom w:val="single" w:sz="4" w:space="0" w:color="auto"/>
              <w:right w:val="nil"/>
            </w:tcBorders>
            <w:vAlign w:val="center"/>
          </w:tcPr>
          <w:p w:rsidR="00EC2ACC" w:rsidRDefault="00EC2ACC" w:rsidP="00EC2ACC">
            <w:pPr>
              <w:pStyle w:val="a9"/>
              <w:ind w:firstLine="240"/>
              <w:rPr>
                <w:rFonts w:ascii="Arial Unicode MS" w:cs="Arial Unicode MS"/>
                <w:sz w:val="24"/>
                <w:szCs w:val="24"/>
              </w:rPr>
            </w:pPr>
            <w:r>
              <w:rPr>
                <w:rStyle w:val="a8"/>
                <w:color w:val="000000"/>
              </w:rPr>
              <w:t>40%</w:t>
            </w:r>
          </w:p>
        </w:tc>
        <w:tc>
          <w:tcPr>
            <w:tcW w:w="854" w:type="dxa"/>
            <w:tcBorders>
              <w:top w:val="single" w:sz="4" w:space="0" w:color="auto"/>
              <w:left w:val="single" w:sz="4" w:space="0" w:color="auto"/>
              <w:bottom w:val="single" w:sz="4" w:space="0" w:color="auto"/>
              <w:right w:val="single" w:sz="4" w:space="0" w:color="auto"/>
            </w:tcBorders>
            <w:vAlign w:val="center"/>
          </w:tcPr>
          <w:p w:rsidR="00EC2ACC" w:rsidRDefault="00EC2ACC" w:rsidP="00EC2ACC">
            <w:pPr>
              <w:pStyle w:val="a9"/>
              <w:jc w:val="center"/>
              <w:rPr>
                <w:rFonts w:ascii="Arial Unicode MS" w:cs="Arial Unicode MS"/>
                <w:sz w:val="24"/>
                <w:szCs w:val="24"/>
              </w:rPr>
            </w:pPr>
            <w:r>
              <w:rPr>
                <w:rStyle w:val="a8"/>
                <w:color w:val="000000"/>
              </w:rPr>
              <w:t>1</w:t>
            </w:r>
          </w:p>
        </w:tc>
      </w:tr>
      <w:tr w:rsidR="00EC2ACC" w:rsidTr="00EC2ACC">
        <w:trPr>
          <w:trHeight w:hRule="exact" w:val="710"/>
        </w:trPr>
        <w:tc>
          <w:tcPr>
            <w:tcW w:w="643" w:type="dxa"/>
            <w:tcBorders>
              <w:top w:val="single" w:sz="4" w:space="0" w:color="auto"/>
              <w:left w:val="single" w:sz="4" w:space="0" w:color="auto"/>
              <w:bottom w:val="single" w:sz="4" w:space="0" w:color="auto"/>
              <w:right w:val="nil"/>
            </w:tcBorders>
            <w:vAlign w:val="center"/>
          </w:tcPr>
          <w:p w:rsidR="00EC2ACC" w:rsidRPr="00EC2ACC" w:rsidRDefault="00EC2ACC" w:rsidP="00EC2ACC">
            <w:pPr>
              <w:pStyle w:val="a9"/>
              <w:ind w:firstLine="160"/>
              <w:rPr>
                <w:color w:val="000000"/>
              </w:rPr>
            </w:pPr>
            <w:r>
              <w:rPr>
                <w:rStyle w:val="a8"/>
                <w:color w:val="000000"/>
              </w:rPr>
              <w:t>394</w:t>
            </w:r>
          </w:p>
        </w:tc>
        <w:tc>
          <w:tcPr>
            <w:tcW w:w="6408"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jc w:val="center"/>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художественная школа» Сулейман- </w:t>
            </w:r>
            <w:proofErr w:type="spellStart"/>
            <w:r>
              <w:rPr>
                <w:rStyle w:val="a8"/>
                <w:color w:val="000000"/>
              </w:rPr>
              <w:t>Стальского</w:t>
            </w:r>
            <w:proofErr w:type="spellEnd"/>
            <w:r>
              <w:rPr>
                <w:rStyle w:val="a8"/>
                <w:color w:val="000000"/>
              </w:rPr>
              <w:t xml:space="preserve"> района Республики Дагестан</w:t>
            </w:r>
          </w:p>
        </w:tc>
        <w:tc>
          <w:tcPr>
            <w:tcW w:w="850" w:type="dxa"/>
            <w:tcBorders>
              <w:top w:val="single" w:sz="4" w:space="0" w:color="auto"/>
              <w:left w:val="single" w:sz="4" w:space="0" w:color="auto"/>
              <w:bottom w:val="single" w:sz="4" w:space="0" w:color="auto"/>
              <w:right w:val="nil"/>
            </w:tcBorders>
            <w:vAlign w:val="center"/>
          </w:tcPr>
          <w:p w:rsidR="00EC2ACC" w:rsidRPr="00EC2ACC" w:rsidRDefault="00EC2ACC" w:rsidP="00EC2ACC">
            <w:pPr>
              <w:pStyle w:val="a9"/>
              <w:jc w:val="center"/>
              <w:rPr>
                <w:color w:val="000000"/>
              </w:rPr>
            </w:pPr>
            <w:r>
              <w:rPr>
                <w:rStyle w:val="a8"/>
                <w:color w:val="000000"/>
              </w:rPr>
              <w:t>210</w:t>
            </w:r>
          </w:p>
        </w:tc>
        <w:tc>
          <w:tcPr>
            <w:tcW w:w="850" w:type="dxa"/>
            <w:tcBorders>
              <w:top w:val="single" w:sz="4" w:space="0" w:color="auto"/>
              <w:left w:val="single" w:sz="4" w:space="0" w:color="auto"/>
              <w:bottom w:val="single" w:sz="4" w:space="0" w:color="auto"/>
              <w:right w:val="nil"/>
            </w:tcBorders>
            <w:vAlign w:val="center"/>
          </w:tcPr>
          <w:p w:rsidR="00EC2ACC" w:rsidRPr="00EC2ACC" w:rsidRDefault="00EC2ACC" w:rsidP="00EC2ACC">
            <w:pPr>
              <w:pStyle w:val="a9"/>
              <w:jc w:val="center"/>
              <w:rPr>
                <w:color w:val="000000"/>
              </w:rPr>
            </w:pPr>
            <w:r>
              <w:rPr>
                <w:rStyle w:val="a8"/>
                <w:color w:val="000000"/>
              </w:rPr>
              <w:t>84</w:t>
            </w:r>
          </w:p>
        </w:tc>
        <w:tc>
          <w:tcPr>
            <w:tcW w:w="850" w:type="dxa"/>
            <w:tcBorders>
              <w:top w:val="single" w:sz="4" w:space="0" w:color="auto"/>
              <w:left w:val="single" w:sz="4" w:space="0" w:color="auto"/>
              <w:bottom w:val="single" w:sz="4" w:space="0" w:color="auto"/>
              <w:right w:val="nil"/>
            </w:tcBorders>
            <w:vAlign w:val="center"/>
          </w:tcPr>
          <w:p w:rsidR="00EC2ACC" w:rsidRPr="00EC2ACC" w:rsidRDefault="00EC2ACC" w:rsidP="00EC2ACC">
            <w:pPr>
              <w:pStyle w:val="a9"/>
              <w:ind w:firstLine="240"/>
              <w:rPr>
                <w:color w:val="000000"/>
              </w:rPr>
            </w:pPr>
            <w:r>
              <w:rPr>
                <w:rStyle w:val="a8"/>
                <w:color w:val="000000"/>
              </w:rPr>
              <w:t>40%</w:t>
            </w:r>
          </w:p>
        </w:tc>
        <w:tc>
          <w:tcPr>
            <w:tcW w:w="854" w:type="dxa"/>
            <w:tcBorders>
              <w:top w:val="single" w:sz="4" w:space="0" w:color="auto"/>
              <w:left w:val="single" w:sz="4" w:space="0" w:color="auto"/>
              <w:bottom w:val="single" w:sz="4" w:space="0" w:color="auto"/>
              <w:right w:val="single" w:sz="4" w:space="0" w:color="auto"/>
            </w:tcBorders>
            <w:vAlign w:val="center"/>
          </w:tcPr>
          <w:p w:rsidR="00EC2ACC" w:rsidRPr="00EC2ACC" w:rsidRDefault="00EC2ACC" w:rsidP="00EC2ACC">
            <w:pPr>
              <w:pStyle w:val="a9"/>
              <w:jc w:val="center"/>
              <w:rPr>
                <w:color w:val="000000"/>
              </w:rPr>
            </w:pPr>
            <w:r>
              <w:rPr>
                <w:rStyle w:val="a8"/>
                <w:color w:val="000000"/>
              </w:rPr>
              <w:t>1</w:t>
            </w:r>
          </w:p>
        </w:tc>
      </w:tr>
    </w:tbl>
    <w:p w:rsidR="00EC2ACC" w:rsidRPr="00EC2ACC" w:rsidRDefault="00EC2ACC" w:rsidP="00EC2ACC">
      <w:pPr>
        <w:pStyle w:val="22"/>
        <w:spacing w:after="0"/>
        <w:ind w:right="-2"/>
        <w:jc w:val="left"/>
        <w:rPr>
          <w:rFonts w:ascii="Arial Unicode MS" w:cs="Arial Unicode MS"/>
          <w:b w:val="0"/>
          <w:bCs w:val="0"/>
          <w:i w:val="0"/>
          <w:iCs w:val="0"/>
          <w:color w:val="auto"/>
          <w:sz w:val="24"/>
          <w:szCs w:val="24"/>
        </w:rPr>
      </w:pPr>
    </w:p>
    <w:p w:rsidR="00EC2ACC" w:rsidRDefault="00EC2ACC" w:rsidP="00EC2ACC">
      <w:pPr>
        <w:pStyle w:val="22"/>
        <w:spacing w:after="0"/>
        <w:rPr>
          <w:rStyle w:val="21"/>
          <w:b/>
          <w:bCs/>
          <w:i/>
          <w:iCs/>
        </w:rPr>
      </w:pPr>
      <w:bookmarkStart w:id="31" w:name="bookmark47"/>
      <w:bookmarkStart w:id="32" w:name="bookmark46"/>
    </w:p>
    <w:p w:rsidR="00EC2ACC" w:rsidRDefault="00EC2ACC"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pPr>
    </w:p>
    <w:p w:rsidR="00654E30" w:rsidRDefault="00654E30" w:rsidP="00EC2ACC">
      <w:pPr>
        <w:pStyle w:val="22"/>
        <w:spacing w:after="0"/>
        <w:rPr>
          <w:rStyle w:val="21"/>
          <w:b/>
          <w:bCs/>
          <w:i/>
          <w:iCs/>
        </w:rPr>
        <w:sectPr w:rsidR="00654E30" w:rsidSect="00654E30">
          <w:pgSz w:w="11906" w:h="16838"/>
          <w:pgMar w:top="851" w:right="850" w:bottom="709" w:left="993" w:header="708" w:footer="708" w:gutter="0"/>
          <w:cols w:space="708"/>
          <w:docGrid w:linePitch="360"/>
        </w:sectPr>
      </w:pPr>
    </w:p>
    <w:p w:rsidR="00EC2ACC" w:rsidRDefault="00EC2ACC" w:rsidP="00EC2ACC">
      <w:pPr>
        <w:pStyle w:val="22"/>
        <w:spacing w:after="0"/>
        <w:rPr>
          <w:rStyle w:val="21"/>
          <w:b/>
          <w:bCs/>
          <w:i/>
          <w:iCs/>
        </w:rPr>
      </w:pPr>
    </w:p>
    <w:p w:rsidR="00EC2ACC" w:rsidRDefault="00EC2ACC" w:rsidP="00EC2ACC">
      <w:pPr>
        <w:pStyle w:val="22"/>
        <w:spacing w:after="0"/>
        <w:rPr>
          <w:rFonts w:ascii="Arial Unicode MS" w:cs="Arial Unicode MS"/>
          <w:b w:val="0"/>
          <w:bCs w:val="0"/>
          <w:i w:val="0"/>
          <w:iCs w:val="0"/>
          <w:color w:val="auto"/>
          <w:sz w:val="24"/>
          <w:szCs w:val="24"/>
        </w:rPr>
      </w:pPr>
      <w:r>
        <w:rPr>
          <w:rStyle w:val="21"/>
          <w:b/>
          <w:bCs/>
          <w:i/>
          <w:iCs/>
        </w:rPr>
        <w:t>Результаты удовлетворённости условиями осуществления образовательной деятельности</w:t>
      </w:r>
      <w:bookmarkEnd w:id="31"/>
      <w:bookmarkEnd w:id="32"/>
    </w:p>
    <w:p w:rsidR="005908AE" w:rsidRDefault="005908AE"/>
    <w:tbl>
      <w:tblPr>
        <w:tblW w:w="15471" w:type="dxa"/>
        <w:tblInd w:w="5" w:type="dxa"/>
        <w:tblLayout w:type="fixed"/>
        <w:tblCellMar>
          <w:left w:w="0" w:type="dxa"/>
          <w:right w:w="0" w:type="dxa"/>
        </w:tblCellMar>
        <w:tblLook w:val="0000" w:firstRow="0" w:lastRow="0" w:firstColumn="0" w:lastColumn="0" w:noHBand="0" w:noVBand="0"/>
      </w:tblPr>
      <w:tblGrid>
        <w:gridCol w:w="710"/>
        <w:gridCol w:w="4531"/>
        <w:gridCol w:w="1022"/>
        <w:gridCol w:w="1022"/>
        <w:gridCol w:w="1022"/>
        <w:gridCol w:w="1022"/>
        <w:gridCol w:w="1022"/>
        <w:gridCol w:w="1027"/>
        <w:gridCol w:w="1022"/>
        <w:gridCol w:w="1022"/>
        <w:gridCol w:w="1022"/>
        <w:gridCol w:w="1027"/>
      </w:tblGrid>
      <w:tr w:rsidR="00EC2ACC" w:rsidTr="00EC2ACC">
        <w:trPr>
          <w:trHeight w:hRule="exact" w:val="701"/>
        </w:trPr>
        <w:tc>
          <w:tcPr>
            <w:tcW w:w="710" w:type="dxa"/>
            <w:tcBorders>
              <w:top w:val="single" w:sz="4" w:space="0" w:color="auto"/>
              <w:left w:val="single" w:sz="4" w:space="0" w:color="auto"/>
              <w:bottom w:val="nil"/>
              <w:right w:val="nil"/>
            </w:tcBorders>
          </w:tcPr>
          <w:p w:rsidR="00EC2ACC" w:rsidRDefault="00EC2ACC" w:rsidP="00EC2ACC">
            <w:pPr>
              <w:pStyle w:val="a9"/>
              <w:jc w:val="both"/>
              <w:rPr>
                <w:rFonts w:ascii="Arial Unicode MS" w:cs="Arial Unicode MS"/>
                <w:sz w:val="24"/>
                <w:szCs w:val="24"/>
              </w:rPr>
            </w:pPr>
            <w:r>
              <w:rPr>
                <w:rStyle w:val="a8"/>
                <w:color w:val="000000"/>
              </w:rPr>
              <w:t>376</w:t>
            </w:r>
          </w:p>
        </w:tc>
        <w:tc>
          <w:tcPr>
            <w:tcW w:w="453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учреждение"Ашагастальская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95%</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99%</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95%</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520"/>
              <w:jc w:val="both"/>
              <w:rPr>
                <w:rFonts w:ascii="Arial Unicode MS" w:cs="Arial Unicode MS"/>
                <w:sz w:val="24"/>
                <w:szCs w:val="24"/>
              </w:rPr>
            </w:pPr>
            <w:r>
              <w:rPr>
                <w:rStyle w:val="a8"/>
                <w:color w:val="000000"/>
              </w:rPr>
              <w:t>100%</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96%</w:t>
            </w:r>
          </w:p>
        </w:tc>
        <w:tc>
          <w:tcPr>
            <w:tcW w:w="1027"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98%</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98%</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97%</w:t>
            </w:r>
          </w:p>
        </w:tc>
        <w:tc>
          <w:tcPr>
            <w:tcW w:w="1022" w:type="dxa"/>
            <w:tcBorders>
              <w:top w:val="single" w:sz="4" w:space="0" w:color="auto"/>
              <w:left w:val="single" w:sz="4" w:space="0" w:color="auto"/>
              <w:bottom w:val="nil"/>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98%</w:t>
            </w:r>
          </w:p>
        </w:tc>
        <w:tc>
          <w:tcPr>
            <w:tcW w:w="1027" w:type="dxa"/>
            <w:tcBorders>
              <w:top w:val="single" w:sz="4" w:space="0" w:color="auto"/>
              <w:left w:val="single" w:sz="4" w:space="0" w:color="auto"/>
              <w:bottom w:val="nil"/>
              <w:right w:val="single" w:sz="4" w:space="0" w:color="auto"/>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Default="00EC2ACC" w:rsidP="00EC2ACC">
            <w:pPr>
              <w:pStyle w:val="a9"/>
              <w:jc w:val="both"/>
              <w:rPr>
                <w:rFonts w:ascii="Arial Unicode MS" w:cs="Arial Unicode MS"/>
                <w:sz w:val="24"/>
                <w:szCs w:val="24"/>
              </w:rPr>
            </w:pPr>
            <w:r>
              <w:rPr>
                <w:rStyle w:val="a8"/>
                <w:color w:val="000000"/>
              </w:rPr>
              <w:t>377</w:t>
            </w:r>
          </w:p>
        </w:tc>
        <w:tc>
          <w:tcPr>
            <w:tcW w:w="4531"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rPr>
              <w:t xml:space="preserve">Муниципальное казенное общеобразовательное </w:t>
            </w:r>
            <w:proofErr w:type="spellStart"/>
            <w:r>
              <w:rPr>
                <w:rStyle w:val="a8"/>
                <w:color w:val="000000"/>
              </w:rPr>
              <w:t>учреждение"Даркушказмалярская</w:t>
            </w:r>
            <w:proofErr w:type="spellEnd"/>
            <w:r>
              <w:rPr>
                <w:rStyle w:val="a8"/>
                <w:color w:val="000000"/>
              </w:rPr>
              <w:t xml:space="preserve"> средняя общеобразовательная школа им. </w:t>
            </w:r>
            <w:proofErr w:type="spellStart"/>
            <w:r>
              <w:rPr>
                <w:rStyle w:val="a8"/>
                <w:color w:val="000000"/>
              </w:rPr>
              <w:t>М.Шабанова</w:t>
            </w:r>
            <w:proofErr w:type="spellEnd"/>
            <w:r>
              <w:rPr>
                <w:rStyle w:val="a8"/>
                <w:color w:val="000000"/>
              </w:rPr>
              <w:t>"</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520"/>
              <w:jc w:val="both"/>
              <w:rPr>
                <w:rFonts w:ascii="Arial Unicode MS" w:cs="Arial Unicode MS"/>
                <w:sz w:val="24"/>
                <w:szCs w:val="24"/>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520"/>
              <w:jc w:val="both"/>
              <w:rPr>
                <w:rFonts w:ascii="Arial Unicode MS" w:cs="Arial Unicode MS"/>
                <w:sz w:val="24"/>
                <w:szCs w:val="24"/>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520"/>
              <w:jc w:val="both"/>
              <w:rPr>
                <w:rFonts w:ascii="Arial Unicode MS" w:cs="Arial Unicode MS"/>
                <w:sz w:val="24"/>
                <w:szCs w:val="24"/>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600"/>
              <w:jc w:val="both"/>
              <w:rPr>
                <w:rFonts w:ascii="Arial Unicode MS" w:cs="Arial Unicode MS"/>
                <w:sz w:val="24"/>
                <w:szCs w:val="24"/>
              </w:rPr>
            </w:pPr>
            <w:r>
              <w:rPr>
                <w:rStyle w:val="a8"/>
                <w:color w:val="000000"/>
              </w:rPr>
              <w:t>95%</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Default="00EC2ACC" w:rsidP="00EC2ACC">
            <w:pPr>
              <w:pStyle w:val="a9"/>
              <w:ind w:firstLine="520"/>
              <w:jc w:val="both"/>
              <w:rPr>
                <w:rFonts w:ascii="Arial Unicode MS" w:cs="Arial Unicode MS"/>
                <w:sz w:val="24"/>
                <w:szCs w:val="24"/>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378</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учреждение"Испикская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379</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учреждение"Кахцугская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380</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учреждение"Куркентская</w:t>
            </w:r>
            <w:proofErr w:type="spellEnd"/>
            <w:r>
              <w:rPr>
                <w:rStyle w:val="a8"/>
                <w:color w:val="000000"/>
              </w:rPr>
              <w:t xml:space="preserve"> средняя общеобразовательная школа №1 </w:t>
            </w:r>
            <w:proofErr w:type="spellStart"/>
            <w:r>
              <w:rPr>
                <w:rStyle w:val="a8"/>
                <w:color w:val="000000"/>
              </w:rPr>
              <w:t>им.М.М</w:t>
            </w:r>
            <w:proofErr w:type="spellEnd"/>
            <w:r>
              <w:rPr>
                <w:rStyle w:val="a8"/>
                <w:color w:val="000000"/>
              </w:rPr>
              <w:t>.</w:t>
            </w:r>
          </w:p>
          <w:p w:rsidR="00EC2ACC" w:rsidRPr="00EC2ACC" w:rsidRDefault="00EC2ACC" w:rsidP="00EC2ACC">
            <w:pPr>
              <w:pStyle w:val="a9"/>
              <w:rPr>
                <w:color w:val="000000"/>
              </w:rPr>
            </w:pPr>
            <w:r>
              <w:rPr>
                <w:rStyle w:val="a8"/>
                <w:color w:val="000000"/>
              </w:rPr>
              <w:t>Рагимова"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99%</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381</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учреждение"Нютюгская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382</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учреждение"Сардаркентская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383</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общеобразовательное </w:t>
            </w:r>
            <w:proofErr w:type="spellStart"/>
            <w:r>
              <w:rPr>
                <w:rStyle w:val="a8"/>
                <w:color w:val="000000"/>
              </w:rPr>
              <w:t>учреждение"Уллугатагская</w:t>
            </w:r>
            <w:proofErr w:type="spellEnd"/>
            <w:r>
              <w:rPr>
                <w:rStyle w:val="a8"/>
                <w:color w:val="000000"/>
              </w:rPr>
              <w:t xml:space="preserve"> средняя общеобразовательная школа"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92%</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92%</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384</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кчреждение"Ашагастальский</w:t>
            </w:r>
            <w:proofErr w:type="spellEnd"/>
            <w:r>
              <w:rPr>
                <w:rStyle w:val="a8"/>
                <w:color w:val="000000"/>
              </w:rPr>
              <w:t xml:space="preserve"> детский сад"</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385</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кчреждение"Ортастальский</w:t>
            </w:r>
            <w:proofErr w:type="spellEnd"/>
            <w:r>
              <w:rPr>
                <w:rStyle w:val="a8"/>
                <w:color w:val="000000"/>
              </w:rPr>
              <w:t xml:space="preserve"> детский сад"</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386</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кчреждение"Новомакинский</w:t>
            </w:r>
            <w:proofErr w:type="spellEnd"/>
            <w:r>
              <w:rPr>
                <w:rStyle w:val="a8"/>
                <w:color w:val="000000"/>
              </w:rPr>
              <w:t xml:space="preserve"> детский сад"</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387</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казенное дошкольное образовательное </w:t>
            </w:r>
            <w:proofErr w:type="spellStart"/>
            <w:r>
              <w:rPr>
                <w:rStyle w:val="a8"/>
                <w:color w:val="000000"/>
              </w:rPr>
              <w:t>кчреждение"Юхаристальский</w:t>
            </w:r>
            <w:proofErr w:type="spellEnd"/>
            <w:r>
              <w:rPr>
                <w:rStyle w:val="a8"/>
                <w:color w:val="000000"/>
              </w:rPr>
              <w:t xml:space="preserve"> детский сад"</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100%</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lastRenderedPageBreak/>
              <w:t>388</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юношеская спортивная школа №1»</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96%</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389</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 юношеская спортивная школа №2» с. </w:t>
            </w:r>
            <w:proofErr w:type="spellStart"/>
            <w:r>
              <w:rPr>
                <w:rStyle w:val="a8"/>
                <w:color w:val="000000"/>
              </w:rPr>
              <w:t>Герейхановское</w:t>
            </w:r>
            <w:proofErr w:type="spellEnd"/>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99%</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390</w:t>
            </w:r>
          </w:p>
        </w:tc>
        <w:tc>
          <w:tcPr>
            <w:tcW w:w="4531" w:type="dxa"/>
            <w:tcBorders>
              <w:top w:val="single" w:sz="4" w:space="0" w:color="auto"/>
              <w:left w:val="single" w:sz="4" w:space="0" w:color="auto"/>
              <w:bottom w:val="single" w:sz="4" w:space="0" w:color="auto"/>
              <w:right w:val="nil"/>
            </w:tcBorders>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 юношеская спортивная школа дзюдо и самбо» с. </w:t>
            </w:r>
            <w:proofErr w:type="spellStart"/>
            <w:r>
              <w:rPr>
                <w:rStyle w:val="a8"/>
                <w:color w:val="000000"/>
              </w:rPr>
              <w:t>Касумкент</w:t>
            </w:r>
            <w:proofErr w:type="spellEnd"/>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99%</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98%</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391</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Детско</w:t>
            </w:r>
            <w:proofErr w:type="spellEnd"/>
            <w:r>
              <w:rPr>
                <w:rStyle w:val="a8"/>
                <w:color w:val="000000"/>
              </w:rPr>
              <w:t xml:space="preserve">- юношеская спортивная школа вольной борьбы» с. </w:t>
            </w:r>
            <w:proofErr w:type="spellStart"/>
            <w:r>
              <w:rPr>
                <w:rStyle w:val="a8"/>
                <w:color w:val="000000"/>
              </w:rPr>
              <w:t>Эминхюр</w:t>
            </w:r>
            <w:proofErr w:type="spellEnd"/>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95%</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98%</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392</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Дом</w:t>
            </w:r>
            <w:proofErr w:type="spellEnd"/>
            <w:r>
              <w:rPr>
                <w:rStyle w:val="a8"/>
                <w:color w:val="000000"/>
              </w:rPr>
              <w:t xml:space="preserve"> детского творчества» Сулейман-</w:t>
            </w:r>
            <w:proofErr w:type="spellStart"/>
            <w:r>
              <w:rPr>
                <w:rStyle w:val="a8"/>
                <w:color w:val="000000"/>
              </w:rPr>
              <w:t>Стальского</w:t>
            </w:r>
            <w:proofErr w:type="spellEnd"/>
            <w:r>
              <w:rPr>
                <w:rStyle w:val="a8"/>
                <w:color w:val="000000"/>
              </w:rPr>
              <w:t xml:space="preserve"> района</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99%</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97%</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97%</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393</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музыкальная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98%</w:t>
            </w:r>
          </w:p>
        </w:tc>
      </w:tr>
      <w:tr w:rsidR="00EC2ACC" w:rsidTr="00EC2ACC">
        <w:trPr>
          <w:trHeight w:hRule="exact" w:val="710"/>
        </w:trPr>
        <w:tc>
          <w:tcPr>
            <w:tcW w:w="710" w:type="dxa"/>
            <w:tcBorders>
              <w:top w:val="single" w:sz="4" w:space="0" w:color="auto"/>
              <w:left w:val="single" w:sz="4" w:space="0" w:color="auto"/>
              <w:bottom w:val="single" w:sz="4" w:space="0" w:color="auto"/>
              <w:right w:val="nil"/>
            </w:tcBorders>
          </w:tcPr>
          <w:p w:rsidR="00EC2ACC" w:rsidRPr="00EC2ACC" w:rsidRDefault="00EC2ACC" w:rsidP="00EC2ACC">
            <w:pPr>
              <w:pStyle w:val="a9"/>
              <w:jc w:val="both"/>
              <w:rPr>
                <w:color w:val="000000"/>
              </w:rPr>
            </w:pPr>
            <w:r>
              <w:rPr>
                <w:rStyle w:val="a8"/>
                <w:color w:val="000000"/>
              </w:rPr>
              <w:t>394</w:t>
            </w:r>
          </w:p>
        </w:tc>
        <w:tc>
          <w:tcPr>
            <w:tcW w:w="4531"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rPr>
                <w:color w:val="000000"/>
              </w:rPr>
            </w:pPr>
            <w:r>
              <w:rPr>
                <w:rStyle w:val="a8"/>
                <w:color w:val="000000"/>
              </w:rPr>
              <w:t xml:space="preserve">Муниципальное бюджетное учреждение дополнительного </w:t>
            </w:r>
            <w:proofErr w:type="spellStart"/>
            <w:proofErr w:type="gramStart"/>
            <w:r>
              <w:rPr>
                <w:rStyle w:val="a8"/>
                <w:color w:val="000000"/>
              </w:rPr>
              <w:t>образования«</w:t>
            </w:r>
            <w:proofErr w:type="gramEnd"/>
            <w:r>
              <w:rPr>
                <w:rStyle w:val="a8"/>
                <w:color w:val="000000"/>
              </w:rPr>
              <w:t>Районная</w:t>
            </w:r>
            <w:proofErr w:type="spellEnd"/>
            <w:r>
              <w:rPr>
                <w:rStyle w:val="a8"/>
                <w:color w:val="000000"/>
              </w:rPr>
              <w:t xml:space="preserve"> детская художественная школа» Сулейман-</w:t>
            </w:r>
            <w:proofErr w:type="spellStart"/>
            <w:r>
              <w:rPr>
                <w:rStyle w:val="a8"/>
                <w:color w:val="000000"/>
              </w:rPr>
              <w:t>Стальского</w:t>
            </w:r>
            <w:proofErr w:type="spellEnd"/>
            <w:r>
              <w:rPr>
                <w:rStyle w:val="a8"/>
                <w:color w:val="000000"/>
              </w:rPr>
              <w:t xml:space="preserve"> района Республики Дагестан</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99%</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100%</w:t>
            </w:r>
          </w:p>
        </w:tc>
        <w:tc>
          <w:tcPr>
            <w:tcW w:w="1027"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520"/>
              <w:jc w:val="both"/>
              <w:rPr>
                <w:color w:val="000000"/>
              </w:rPr>
            </w:pPr>
            <w:r>
              <w:rPr>
                <w:rStyle w:val="a8"/>
                <w:color w:val="000000"/>
              </w:rPr>
              <w:t>96%</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95%</w:t>
            </w:r>
          </w:p>
        </w:tc>
        <w:tc>
          <w:tcPr>
            <w:tcW w:w="1022" w:type="dxa"/>
            <w:tcBorders>
              <w:top w:val="single" w:sz="4" w:space="0" w:color="auto"/>
              <w:left w:val="single" w:sz="4" w:space="0" w:color="auto"/>
              <w:bottom w:val="single" w:sz="4" w:space="0" w:color="auto"/>
              <w:right w:val="nil"/>
            </w:tcBorders>
            <w:vAlign w:val="bottom"/>
          </w:tcPr>
          <w:p w:rsidR="00EC2ACC" w:rsidRPr="00EC2ACC" w:rsidRDefault="00EC2ACC" w:rsidP="00EC2ACC">
            <w:pPr>
              <w:pStyle w:val="a9"/>
              <w:ind w:firstLine="600"/>
              <w:jc w:val="both"/>
              <w:rPr>
                <w:color w:val="000000"/>
              </w:rPr>
            </w:pPr>
            <w:r>
              <w:rPr>
                <w:rStyle w:val="a8"/>
                <w:color w:val="000000"/>
              </w:rPr>
              <w:t>98%</w:t>
            </w:r>
          </w:p>
        </w:tc>
        <w:tc>
          <w:tcPr>
            <w:tcW w:w="1027" w:type="dxa"/>
            <w:tcBorders>
              <w:top w:val="single" w:sz="4" w:space="0" w:color="auto"/>
              <w:left w:val="single" w:sz="4" w:space="0" w:color="auto"/>
              <w:bottom w:val="single" w:sz="4" w:space="0" w:color="auto"/>
              <w:right w:val="single" w:sz="4" w:space="0" w:color="auto"/>
            </w:tcBorders>
            <w:vAlign w:val="bottom"/>
          </w:tcPr>
          <w:p w:rsidR="00EC2ACC" w:rsidRPr="00EC2ACC" w:rsidRDefault="00EC2ACC" w:rsidP="00EC2ACC">
            <w:pPr>
              <w:pStyle w:val="a9"/>
              <w:ind w:firstLine="520"/>
              <w:jc w:val="both"/>
              <w:rPr>
                <w:color w:val="000000"/>
              </w:rPr>
            </w:pPr>
            <w:r>
              <w:rPr>
                <w:rStyle w:val="a8"/>
                <w:color w:val="000000"/>
              </w:rPr>
              <w:t>95%</w:t>
            </w:r>
          </w:p>
        </w:tc>
      </w:tr>
    </w:tbl>
    <w:p w:rsidR="00EC2ACC" w:rsidRDefault="00EC2ACC"/>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p w:rsidR="00654E30" w:rsidRDefault="00654E30">
      <w:bookmarkStart w:id="33" w:name="_GoBack"/>
      <w:bookmarkEnd w:id="33"/>
    </w:p>
    <w:p w:rsidR="00EC2ACC" w:rsidRDefault="00EC2ACC" w:rsidP="00EC2ACC">
      <w:pPr>
        <w:pStyle w:val="22"/>
        <w:spacing w:after="0"/>
        <w:rPr>
          <w:rFonts w:ascii="Arial Unicode MS" w:cs="Arial Unicode MS"/>
          <w:b w:val="0"/>
          <w:bCs w:val="0"/>
          <w:i w:val="0"/>
          <w:iCs w:val="0"/>
          <w:color w:val="auto"/>
          <w:sz w:val="24"/>
          <w:szCs w:val="24"/>
        </w:rPr>
      </w:pPr>
      <w:bookmarkStart w:id="34" w:name="bookmark50"/>
      <w:bookmarkStart w:id="35" w:name="bookmark49"/>
      <w:r>
        <w:rPr>
          <w:rStyle w:val="21"/>
          <w:b/>
          <w:bCs/>
          <w:i/>
          <w:iCs/>
        </w:rPr>
        <w:t>Значения по каждому показателю, характеризующему общие критерии оценки качества условий осуществления</w:t>
      </w:r>
      <w:r>
        <w:rPr>
          <w:rStyle w:val="21"/>
          <w:b/>
          <w:bCs/>
          <w:i/>
          <w:iCs/>
        </w:rPr>
        <w:br/>
        <w:t>образовательной деятельности организациями</w:t>
      </w:r>
      <w:bookmarkEnd w:id="34"/>
      <w:bookmarkEnd w:id="35"/>
    </w:p>
    <w:p w:rsidR="00EC2ACC" w:rsidRDefault="00EC2ACC"/>
    <w:tbl>
      <w:tblPr>
        <w:tblW w:w="15460" w:type="dxa"/>
        <w:tblInd w:w="5" w:type="dxa"/>
        <w:tblLayout w:type="fixed"/>
        <w:tblCellMar>
          <w:left w:w="0" w:type="dxa"/>
          <w:right w:w="0" w:type="dxa"/>
        </w:tblCellMar>
        <w:tblLook w:val="0000" w:firstRow="0" w:lastRow="0" w:firstColumn="0" w:lastColumn="0" w:noHBand="0" w:noVBand="0"/>
      </w:tblPr>
      <w:tblGrid>
        <w:gridCol w:w="461"/>
        <w:gridCol w:w="3370"/>
        <w:gridCol w:w="571"/>
        <w:gridCol w:w="566"/>
        <w:gridCol w:w="566"/>
        <w:gridCol w:w="566"/>
        <w:gridCol w:w="562"/>
        <w:gridCol w:w="715"/>
        <w:gridCol w:w="566"/>
        <w:gridCol w:w="566"/>
        <w:gridCol w:w="566"/>
        <w:gridCol w:w="566"/>
        <w:gridCol w:w="566"/>
        <w:gridCol w:w="571"/>
        <w:gridCol w:w="566"/>
        <w:gridCol w:w="566"/>
        <w:gridCol w:w="566"/>
        <w:gridCol w:w="566"/>
        <w:gridCol w:w="566"/>
        <w:gridCol w:w="710"/>
        <w:gridCol w:w="566"/>
        <w:gridCol w:w="576"/>
      </w:tblGrid>
      <w:tr w:rsidR="00EC2ACC" w:rsidTr="00EC2ACC">
        <w:trPr>
          <w:trHeight w:hRule="exact" w:val="931"/>
        </w:trPr>
        <w:tc>
          <w:tcPr>
            <w:tcW w:w="461" w:type="dxa"/>
            <w:vMerge w:val="restart"/>
            <w:tcBorders>
              <w:top w:val="single" w:sz="4" w:space="0" w:color="auto"/>
              <w:left w:val="single" w:sz="4" w:space="0" w:color="auto"/>
              <w:bottom w:val="nil"/>
              <w:right w:val="nil"/>
            </w:tcBorders>
            <w:shd w:val="clear" w:color="auto" w:fill="FEF0CD"/>
          </w:tcPr>
          <w:p w:rsidR="00EC2ACC" w:rsidRDefault="00EC2ACC" w:rsidP="00EC2ACC">
            <w:pPr>
              <w:rPr>
                <w:color w:val="auto"/>
              </w:rPr>
            </w:pPr>
          </w:p>
        </w:tc>
        <w:tc>
          <w:tcPr>
            <w:tcW w:w="3370"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Наименование учреждения</w:t>
            </w:r>
          </w:p>
        </w:tc>
        <w:tc>
          <w:tcPr>
            <w:tcW w:w="1703" w:type="dxa"/>
            <w:gridSpan w:val="3"/>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1. Открытость и доступность информации об организации</w:t>
            </w:r>
          </w:p>
        </w:tc>
        <w:tc>
          <w:tcPr>
            <w:tcW w:w="566"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Крит 1</w:t>
            </w:r>
          </w:p>
        </w:tc>
        <w:tc>
          <w:tcPr>
            <w:tcW w:w="1277" w:type="dxa"/>
            <w:gridSpan w:val="2"/>
            <w:tcBorders>
              <w:top w:val="single" w:sz="4" w:space="0" w:color="auto"/>
              <w:left w:val="single" w:sz="4" w:space="0" w:color="auto"/>
              <w:bottom w:val="nil"/>
              <w:right w:val="nil"/>
            </w:tcBorders>
            <w:shd w:val="clear" w:color="auto" w:fill="FEF0CD"/>
          </w:tcPr>
          <w:p w:rsidR="00EC2ACC" w:rsidRDefault="00EC2ACC" w:rsidP="00EC2ACC">
            <w:pPr>
              <w:pStyle w:val="a9"/>
              <w:rPr>
                <w:rFonts w:ascii="Arial Unicode MS" w:cs="Arial Unicode MS"/>
                <w:sz w:val="24"/>
                <w:szCs w:val="24"/>
              </w:rPr>
            </w:pPr>
            <w:r>
              <w:rPr>
                <w:rStyle w:val="a8"/>
                <w:color w:val="000000"/>
              </w:rPr>
              <w:t>2.</w:t>
            </w:r>
          </w:p>
          <w:p w:rsidR="00EC2ACC" w:rsidRDefault="00EC2ACC" w:rsidP="00EC2ACC">
            <w:pPr>
              <w:pStyle w:val="a9"/>
              <w:rPr>
                <w:rFonts w:ascii="Arial Unicode MS" w:cs="Arial Unicode MS"/>
                <w:sz w:val="24"/>
                <w:szCs w:val="24"/>
              </w:rPr>
            </w:pPr>
            <w:proofErr w:type="spellStart"/>
            <w:r>
              <w:rPr>
                <w:rStyle w:val="a8"/>
                <w:color w:val="000000"/>
              </w:rPr>
              <w:t>Комфортност</w:t>
            </w:r>
            <w:proofErr w:type="spellEnd"/>
            <w:r>
              <w:rPr>
                <w:rStyle w:val="a8"/>
                <w:color w:val="000000"/>
              </w:rPr>
              <w:t xml:space="preserve"> ь условий</w:t>
            </w:r>
          </w:p>
        </w:tc>
        <w:tc>
          <w:tcPr>
            <w:tcW w:w="566"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Крит 2</w:t>
            </w:r>
          </w:p>
        </w:tc>
        <w:tc>
          <w:tcPr>
            <w:tcW w:w="1698" w:type="dxa"/>
            <w:gridSpan w:val="3"/>
            <w:tcBorders>
              <w:top w:val="single" w:sz="4" w:space="0" w:color="auto"/>
              <w:left w:val="single" w:sz="4" w:space="0" w:color="auto"/>
              <w:bottom w:val="nil"/>
              <w:right w:val="nil"/>
            </w:tcBorders>
            <w:shd w:val="clear" w:color="auto" w:fill="FEF0CD"/>
          </w:tcPr>
          <w:p w:rsidR="00EC2ACC" w:rsidRDefault="00EC2ACC" w:rsidP="00EC2ACC">
            <w:pPr>
              <w:pStyle w:val="a9"/>
              <w:rPr>
                <w:rFonts w:ascii="Arial Unicode MS" w:cs="Arial Unicode MS"/>
                <w:sz w:val="24"/>
                <w:szCs w:val="24"/>
              </w:rPr>
            </w:pPr>
            <w:r>
              <w:rPr>
                <w:rStyle w:val="a8"/>
                <w:color w:val="000000"/>
              </w:rPr>
              <w:t>3. Доступность услуг для инвалидов</w:t>
            </w:r>
          </w:p>
        </w:tc>
        <w:tc>
          <w:tcPr>
            <w:tcW w:w="566"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Крит</w:t>
            </w:r>
          </w:p>
          <w:p w:rsidR="00EC2ACC" w:rsidRDefault="00EC2ACC" w:rsidP="00EC2ACC">
            <w:pPr>
              <w:pStyle w:val="a9"/>
              <w:rPr>
                <w:rFonts w:ascii="Arial Unicode MS" w:cs="Arial Unicode MS"/>
                <w:sz w:val="24"/>
                <w:szCs w:val="24"/>
              </w:rPr>
            </w:pPr>
            <w:r>
              <w:rPr>
                <w:rStyle w:val="a8"/>
                <w:color w:val="000000"/>
              </w:rPr>
              <w:t>3</w:t>
            </w:r>
          </w:p>
        </w:tc>
        <w:tc>
          <w:tcPr>
            <w:tcW w:w="1703" w:type="dxa"/>
            <w:gridSpan w:val="3"/>
            <w:tcBorders>
              <w:top w:val="single" w:sz="4" w:space="0" w:color="auto"/>
              <w:left w:val="single" w:sz="4" w:space="0" w:color="auto"/>
              <w:bottom w:val="nil"/>
              <w:right w:val="nil"/>
            </w:tcBorders>
            <w:shd w:val="clear" w:color="auto" w:fill="FEF0CD"/>
          </w:tcPr>
          <w:p w:rsidR="00EC2ACC" w:rsidRDefault="00EC2ACC" w:rsidP="00EC2ACC">
            <w:pPr>
              <w:pStyle w:val="a9"/>
              <w:rPr>
                <w:rFonts w:ascii="Arial Unicode MS" w:cs="Arial Unicode MS"/>
                <w:sz w:val="24"/>
                <w:szCs w:val="24"/>
              </w:rPr>
            </w:pPr>
            <w:r>
              <w:rPr>
                <w:rStyle w:val="a8"/>
                <w:color w:val="000000"/>
              </w:rPr>
              <w:t>4.</w:t>
            </w:r>
          </w:p>
          <w:p w:rsidR="00EC2ACC" w:rsidRDefault="00EC2ACC" w:rsidP="00EC2ACC">
            <w:pPr>
              <w:pStyle w:val="a9"/>
              <w:rPr>
                <w:rFonts w:ascii="Arial Unicode MS" w:cs="Arial Unicode MS"/>
                <w:sz w:val="24"/>
                <w:szCs w:val="24"/>
              </w:rPr>
            </w:pPr>
            <w:proofErr w:type="spellStart"/>
            <w:r>
              <w:rPr>
                <w:rStyle w:val="a8"/>
                <w:color w:val="000000"/>
              </w:rPr>
              <w:t>Доброжелательнос</w:t>
            </w:r>
            <w:proofErr w:type="spellEnd"/>
            <w:r>
              <w:rPr>
                <w:rStyle w:val="a8"/>
                <w:color w:val="000000"/>
              </w:rPr>
              <w:t xml:space="preserve"> </w:t>
            </w:r>
            <w:proofErr w:type="spellStart"/>
            <w:r>
              <w:rPr>
                <w:rStyle w:val="a8"/>
                <w:color w:val="000000"/>
              </w:rPr>
              <w:t>ть</w:t>
            </w:r>
            <w:proofErr w:type="spellEnd"/>
            <w:r>
              <w:rPr>
                <w:rStyle w:val="a8"/>
                <w:color w:val="000000"/>
              </w:rPr>
              <w:t>, вежливость</w:t>
            </w:r>
          </w:p>
        </w:tc>
        <w:tc>
          <w:tcPr>
            <w:tcW w:w="566"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Крит 4</w:t>
            </w:r>
          </w:p>
        </w:tc>
        <w:tc>
          <w:tcPr>
            <w:tcW w:w="1842" w:type="dxa"/>
            <w:gridSpan w:val="3"/>
            <w:tcBorders>
              <w:top w:val="single" w:sz="4" w:space="0" w:color="auto"/>
              <w:left w:val="single" w:sz="4" w:space="0" w:color="auto"/>
              <w:bottom w:val="nil"/>
              <w:right w:val="nil"/>
            </w:tcBorders>
            <w:shd w:val="clear" w:color="auto" w:fill="FEF0CD"/>
          </w:tcPr>
          <w:p w:rsidR="00EC2ACC" w:rsidRDefault="00EC2ACC" w:rsidP="00EC2ACC">
            <w:pPr>
              <w:pStyle w:val="a9"/>
              <w:rPr>
                <w:rFonts w:ascii="Arial Unicode MS" w:cs="Arial Unicode MS"/>
                <w:sz w:val="24"/>
                <w:szCs w:val="24"/>
              </w:rPr>
            </w:pPr>
            <w:r>
              <w:rPr>
                <w:rStyle w:val="a8"/>
                <w:color w:val="000000"/>
              </w:rPr>
              <w:t>5.</w:t>
            </w:r>
          </w:p>
          <w:p w:rsidR="00EC2ACC" w:rsidRDefault="00EC2ACC" w:rsidP="00EC2ACC">
            <w:pPr>
              <w:pStyle w:val="a9"/>
              <w:rPr>
                <w:rFonts w:ascii="Arial Unicode MS" w:cs="Arial Unicode MS"/>
                <w:sz w:val="24"/>
                <w:szCs w:val="24"/>
              </w:rPr>
            </w:pPr>
            <w:r>
              <w:rPr>
                <w:rStyle w:val="a8"/>
                <w:color w:val="000000"/>
              </w:rPr>
              <w:t>Удовлетворенность условиями</w:t>
            </w:r>
          </w:p>
        </w:tc>
        <w:tc>
          <w:tcPr>
            <w:tcW w:w="566" w:type="dxa"/>
            <w:vMerge w:val="restart"/>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Крит 5</w:t>
            </w:r>
          </w:p>
        </w:tc>
        <w:tc>
          <w:tcPr>
            <w:tcW w:w="576" w:type="dxa"/>
            <w:tcBorders>
              <w:top w:val="single" w:sz="4" w:space="0" w:color="auto"/>
              <w:left w:val="single" w:sz="4" w:space="0" w:color="auto"/>
              <w:bottom w:val="nil"/>
              <w:right w:val="single" w:sz="4" w:space="0" w:color="auto"/>
            </w:tcBorders>
            <w:shd w:val="clear" w:color="auto" w:fill="FEF0CD"/>
          </w:tcPr>
          <w:p w:rsidR="00EC2ACC" w:rsidRDefault="00EC2ACC" w:rsidP="00EC2ACC">
            <w:pPr>
              <w:pStyle w:val="a9"/>
              <w:jc w:val="both"/>
              <w:rPr>
                <w:rFonts w:ascii="Arial Unicode MS" w:cs="Arial Unicode MS"/>
                <w:sz w:val="24"/>
                <w:szCs w:val="24"/>
              </w:rPr>
            </w:pPr>
            <w:r>
              <w:rPr>
                <w:rStyle w:val="a8"/>
                <w:color w:val="000000"/>
              </w:rPr>
              <w:t>ИТО Г</w:t>
            </w:r>
          </w:p>
        </w:tc>
      </w:tr>
      <w:tr w:rsidR="00EC2ACC" w:rsidTr="00EC2ACC">
        <w:trPr>
          <w:trHeight w:hRule="exact" w:val="931"/>
        </w:trPr>
        <w:tc>
          <w:tcPr>
            <w:tcW w:w="461" w:type="dxa"/>
            <w:vMerge/>
            <w:tcBorders>
              <w:top w:val="nil"/>
              <w:left w:val="single" w:sz="4" w:space="0" w:color="auto"/>
              <w:bottom w:val="nil"/>
              <w:right w:val="nil"/>
            </w:tcBorders>
            <w:shd w:val="clear" w:color="auto" w:fill="FEF0CD"/>
          </w:tcPr>
          <w:p w:rsidR="00EC2ACC" w:rsidRDefault="00EC2ACC" w:rsidP="00EC2ACC">
            <w:pPr>
              <w:pStyle w:val="a9"/>
              <w:jc w:val="both"/>
              <w:rPr>
                <w:rFonts w:ascii="Arial Unicode MS" w:cs="Arial Unicode MS"/>
                <w:sz w:val="24"/>
                <w:szCs w:val="24"/>
              </w:rPr>
            </w:pPr>
          </w:p>
        </w:tc>
        <w:tc>
          <w:tcPr>
            <w:tcW w:w="3370" w:type="dxa"/>
            <w:vMerge/>
            <w:tcBorders>
              <w:top w:val="nil"/>
              <w:left w:val="single" w:sz="4" w:space="0" w:color="auto"/>
              <w:bottom w:val="nil"/>
              <w:right w:val="nil"/>
            </w:tcBorders>
            <w:shd w:val="clear" w:color="auto" w:fill="FEF0CD"/>
            <w:vAlign w:val="bottom"/>
          </w:tcPr>
          <w:p w:rsidR="00EC2ACC" w:rsidRDefault="00EC2ACC" w:rsidP="00EC2ACC">
            <w:pPr>
              <w:pStyle w:val="a9"/>
              <w:jc w:val="both"/>
              <w:rPr>
                <w:rFonts w:ascii="Arial Unicode MS" w:cs="Arial Unicode MS"/>
                <w:sz w:val="24"/>
                <w:szCs w:val="24"/>
              </w:rPr>
            </w:pPr>
          </w:p>
        </w:tc>
        <w:tc>
          <w:tcPr>
            <w:tcW w:w="571"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1.1.</w:t>
            </w:r>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1.2.</w:t>
            </w:r>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jc w:val="center"/>
              <w:rPr>
                <w:rFonts w:ascii="Arial Unicode MS" w:cs="Arial Unicode MS"/>
                <w:sz w:val="24"/>
                <w:szCs w:val="24"/>
              </w:rPr>
            </w:pPr>
            <w:r>
              <w:rPr>
                <w:rStyle w:val="a8"/>
                <w:color w:val="000000"/>
              </w:rPr>
              <w:t>1.3.</w:t>
            </w:r>
          </w:p>
        </w:tc>
        <w:tc>
          <w:tcPr>
            <w:tcW w:w="566" w:type="dxa"/>
            <w:vMerge/>
            <w:tcBorders>
              <w:top w:val="nil"/>
              <w:left w:val="single" w:sz="4" w:space="0" w:color="auto"/>
              <w:bottom w:val="nil"/>
              <w:right w:val="nil"/>
            </w:tcBorders>
            <w:shd w:val="clear" w:color="auto" w:fill="FEF0CD"/>
            <w:vAlign w:val="bottom"/>
          </w:tcPr>
          <w:p w:rsidR="00EC2ACC" w:rsidRDefault="00EC2ACC" w:rsidP="00EC2ACC">
            <w:pPr>
              <w:pStyle w:val="a9"/>
              <w:jc w:val="center"/>
              <w:rPr>
                <w:rFonts w:ascii="Arial Unicode MS" w:cs="Arial Unicode MS"/>
                <w:sz w:val="24"/>
                <w:szCs w:val="24"/>
              </w:rPr>
            </w:pPr>
          </w:p>
        </w:tc>
        <w:tc>
          <w:tcPr>
            <w:tcW w:w="562"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2.1.</w:t>
            </w:r>
          </w:p>
          <w:p w:rsidR="00EC2ACC" w:rsidRDefault="00EC2ACC" w:rsidP="00EC2ACC">
            <w:pPr>
              <w:pStyle w:val="a9"/>
              <w:rPr>
                <w:rFonts w:ascii="Arial Unicode MS" w:cs="Arial Unicode MS"/>
                <w:sz w:val="24"/>
                <w:szCs w:val="24"/>
              </w:rPr>
            </w:pPr>
            <w:proofErr w:type="spellStart"/>
            <w:r>
              <w:rPr>
                <w:rStyle w:val="a8"/>
                <w:color w:val="000000"/>
              </w:rPr>
              <w:t>П.ко</w:t>
            </w:r>
            <w:proofErr w:type="spellEnd"/>
            <w:r>
              <w:rPr>
                <w:rStyle w:val="a8"/>
                <w:color w:val="000000"/>
              </w:rPr>
              <w:t xml:space="preserve"> мф</w:t>
            </w:r>
          </w:p>
        </w:tc>
        <w:tc>
          <w:tcPr>
            <w:tcW w:w="715"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2.3.</w:t>
            </w:r>
          </w:p>
          <w:p w:rsidR="00EC2ACC" w:rsidRDefault="00EC2ACC" w:rsidP="00EC2ACC">
            <w:pPr>
              <w:pStyle w:val="a9"/>
              <w:rPr>
                <w:rFonts w:ascii="Arial Unicode MS" w:cs="Arial Unicode MS"/>
                <w:sz w:val="24"/>
                <w:szCs w:val="24"/>
              </w:rPr>
            </w:pPr>
            <w:proofErr w:type="spellStart"/>
            <w:r>
              <w:rPr>
                <w:rStyle w:val="a8"/>
                <w:color w:val="000000"/>
              </w:rPr>
              <w:t>У.комф</w:t>
            </w:r>
            <w:proofErr w:type="spellEnd"/>
          </w:p>
          <w:p w:rsidR="00EC2ACC" w:rsidRDefault="00EC2ACC" w:rsidP="00EC2ACC">
            <w:pPr>
              <w:pStyle w:val="a9"/>
              <w:rPr>
                <w:rFonts w:ascii="Arial Unicode MS" w:cs="Arial Unicode MS"/>
                <w:sz w:val="24"/>
                <w:szCs w:val="24"/>
              </w:rPr>
            </w:pPr>
            <w:r>
              <w:rPr>
                <w:rStyle w:val="a8"/>
                <w:color w:val="000000"/>
              </w:rPr>
              <w:t>.</w:t>
            </w:r>
          </w:p>
        </w:tc>
        <w:tc>
          <w:tcPr>
            <w:tcW w:w="566" w:type="dxa"/>
            <w:vMerge/>
            <w:tcBorders>
              <w:top w:val="nil"/>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 xml:space="preserve">3.1. </w:t>
            </w:r>
            <w:proofErr w:type="spellStart"/>
            <w:r>
              <w:rPr>
                <w:rStyle w:val="a8"/>
                <w:color w:val="000000"/>
              </w:rPr>
              <w:t>П.орг</w:t>
            </w:r>
            <w:proofErr w:type="spellEnd"/>
          </w:p>
          <w:p w:rsidR="00EC2ACC" w:rsidRDefault="00EC2ACC" w:rsidP="00EC2ACC">
            <w:pPr>
              <w:pStyle w:val="a9"/>
              <w:rPr>
                <w:rFonts w:ascii="Arial Unicode MS" w:cs="Arial Unicode MS"/>
                <w:sz w:val="24"/>
                <w:szCs w:val="24"/>
              </w:rPr>
            </w:pPr>
            <w:proofErr w:type="gramStart"/>
            <w:r>
              <w:rPr>
                <w:rStyle w:val="a8"/>
                <w:color w:val="000000"/>
              </w:rPr>
              <w:t>.Д</w:t>
            </w:r>
            <w:proofErr w:type="gramEnd"/>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 xml:space="preserve">3.2. </w:t>
            </w:r>
            <w:proofErr w:type="spellStart"/>
            <w:r>
              <w:rPr>
                <w:rStyle w:val="a8"/>
                <w:color w:val="000000"/>
              </w:rPr>
              <w:t>П.усл</w:t>
            </w:r>
            <w:proofErr w:type="spellEnd"/>
          </w:p>
          <w:p w:rsidR="00EC2ACC" w:rsidRDefault="00EC2ACC" w:rsidP="00EC2ACC">
            <w:pPr>
              <w:pStyle w:val="a9"/>
              <w:rPr>
                <w:rFonts w:ascii="Arial Unicode MS" w:cs="Arial Unicode MS"/>
                <w:sz w:val="24"/>
                <w:szCs w:val="24"/>
              </w:rPr>
            </w:pPr>
            <w:proofErr w:type="gramStart"/>
            <w:r>
              <w:rPr>
                <w:rStyle w:val="a8"/>
                <w:color w:val="000000"/>
              </w:rPr>
              <w:t>.Д</w:t>
            </w:r>
            <w:proofErr w:type="gramEnd"/>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jc w:val="both"/>
              <w:rPr>
                <w:rFonts w:ascii="Arial Unicode MS" w:cs="Arial Unicode MS"/>
                <w:sz w:val="24"/>
                <w:szCs w:val="24"/>
              </w:rPr>
            </w:pPr>
            <w:r>
              <w:rPr>
                <w:rStyle w:val="a8"/>
                <w:color w:val="000000"/>
              </w:rPr>
              <w:t>3.3.</w:t>
            </w:r>
          </w:p>
          <w:p w:rsidR="00EC2ACC" w:rsidRDefault="00EC2ACC" w:rsidP="00EC2ACC">
            <w:pPr>
              <w:pStyle w:val="a9"/>
              <w:jc w:val="both"/>
              <w:rPr>
                <w:rFonts w:ascii="Arial Unicode MS" w:cs="Arial Unicode MS"/>
                <w:sz w:val="24"/>
                <w:szCs w:val="24"/>
              </w:rPr>
            </w:pPr>
            <w:proofErr w:type="spellStart"/>
            <w:r>
              <w:rPr>
                <w:rStyle w:val="a8"/>
                <w:color w:val="000000"/>
              </w:rPr>
              <w:t>П.дос</w:t>
            </w:r>
            <w:proofErr w:type="spellEnd"/>
            <w:r>
              <w:rPr>
                <w:rStyle w:val="a8"/>
                <w:color w:val="000000"/>
              </w:rPr>
              <w:t xml:space="preserve"> </w:t>
            </w:r>
            <w:proofErr w:type="spellStart"/>
            <w:r>
              <w:rPr>
                <w:rStyle w:val="a8"/>
                <w:color w:val="000000"/>
              </w:rPr>
              <w:t>т.У</w:t>
            </w:r>
            <w:proofErr w:type="spellEnd"/>
          </w:p>
        </w:tc>
        <w:tc>
          <w:tcPr>
            <w:tcW w:w="566" w:type="dxa"/>
            <w:vMerge/>
            <w:tcBorders>
              <w:top w:val="nil"/>
              <w:left w:val="single" w:sz="4" w:space="0" w:color="auto"/>
              <w:bottom w:val="nil"/>
              <w:right w:val="nil"/>
            </w:tcBorders>
            <w:shd w:val="clear" w:color="auto" w:fill="FEF0CD"/>
            <w:vAlign w:val="bottom"/>
          </w:tcPr>
          <w:p w:rsidR="00EC2ACC" w:rsidRDefault="00EC2ACC" w:rsidP="00EC2ACC">
            <w:pPr>
              <w:pStyle w:val="a9"/>
              <w:jc w:val="both"/>
              <w:rPr>
                <w:rFonts w:ascii="Arial Unicode MS" w:cs="Arial Unicode MS"/>
                <w:sz w:val="24"/>
                <w:szCs w:val="24"/>
              </w:rPr>
            </w:pPr>
          </w:p>
        </w:tc>
        <w:tc>
          <w:tcPr>
            <w:tcW w:w="571"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jc w:val="center"/>
              <w:rPr>
                <w:rFonts w:ascii="Arial Unicode MS" w:cs="Arial Unicode MS"/>
                <w:sz w:val="24"/>
                <w:szCs w:val="24"/>
              </w:rPr>
            </w:pPr>
            <w:r>
              <w:rPr>
                <w:rStyle w:val="a8"/>
                <w:color w:val="000000"/>
              </w:rPr>
              <w:t>4.1.</w:t>
            </w:r>
          </w:p>
          <w:p w:rsidR="00EC2ACC" w:rsidRDefault="00EC2ACC" w:rsidP="00EC2ACC">
            <w:pPr>
              <w:pStyle w:val="a9"/>
              <w:rPr>
                <w:rFonts w:ascii="Arial Unicode MS" w:cs="Arial Unicode MS"/>
                <w:sz w:val="24"/>
                <w:szCs w:val="24"/>
              </w:rPr>
            </w:pPr>
            <w:proofErr w:type="spellStart"/>
            <w:r>
              <w:rPr>
                <w:rStyle w:val="a8"/>
                <w:color w:val="000000"/>
              </w:rPr>
              <w:t>П.пер</w:t>
            </w:r>
            <w:proofErr w:type="spellEnd"/>
            <w:r>
              <w:rPr>
                <w:rStyle w:val="a8"/>
                <w:color w:val="000000"/>
              </w:rPr>
              <w:t xml:space="preserve"> </w:t>
            </w:r>
            <w:proofErr w:type="spellStart"/>
            <w:r>
              <w:rPr>
                <w:rStyle w:val="a8"/>
                <w:color w:val="000000"/>
              </w:rPr>
              <w:t>в.К</w:t>
            </w:r>
            <w:proofErr w:type="spellEnd"/>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4.2.</w:t>
            </w:r>
          </w:p>
          <w:p w:rsidR="00EC2ACC" w:rsidRDefault="00EC2ACC" w:rsidP="00EC2ACC">
            <w:pPr>
              <w:pStyle w:val="a9"/>
              <w:rPr>
                <w:rFonts w:ascii="Arial Unicode MS" w:cs="Arial Unicode MS"/>
                <w:sz w:val="24"/>
                <w:szCs w:val="24"/>
              </w:rPr>
            </w:pPr>
            <w:proofErr w:type="spellStart"/>
            <w:r>
              <w:rPr>
                <w:rStyle w:val="a8"/>
                <w:color w:val="000000"/>
              </w:rPr>
              <w:t>П.ока</w:t>
            </w:r>
            <w:proofErr w:type="spellEnd"/>
          </w:p>
          <w:p w:rsidR="00EC2ACC" w:rsidRDefault="00EC2ACC" w:rsidP="00EC2ACC">
            <w:pPr>
              <w:pStyle w:val="a9"/>
              <w:rPr>
                <w:rFonts w:ascii="Arial Unicode MS" w:cs="Arial Unicode MS"/>
                <w:sz w:val="24"/>
                <w:szCs w:val="24"/>
              </w:rPr>
            </w:pPr>
            <w:proofErr w:type="spellStart"/>
            <w:r>
              <w:rPr>
                <w:rStyle w:val="a8"/>
                <w:color w:val="000000"/>
              </w:rPr>
              <w:t>з.усл</w:t>
            </w:r>
            <w:proofErr w:type="spellEnd"/>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4.3.</w:t>
            </w:r>
          </w:p>
          <w:p w:rsidR="00EC2ACC" w:rsidRDefault="00EC2ACC" w:rsidP="00EC2ACC">
            <w:pPr>
              <w:pStyle w:val="a9"/>
              <w:rPr>
                <w:rFonts w:ascii="Arial Unicode MS" w:cs="Arial Unicode MS"/>
                <w:sz w:val="24"/>
                <w:szCs w:val="24"/>
              </w:rPr>
            </w:pPr>
            <w:proofErr w:type="spellStart"/>
            <w:r>
              <w:rPr>
                <w:rStyle w:val="a8"/>
                <w:color w:val="000000"/>
              </w:rPr>
              <w:t>П.ве</w:t>
            </w:r>
            <w:proofErr w:type="spellEnd"/>
          </w:p>
          <w:p w:rsidR="00EC2ACC" w:rsidRDefault="00EC2ACC" w:rsidP="00EC2ACC">
            <w:pPr>
              <w:pStyle w:val="a9"/>
              <w:rPr>
                <w:rFonts w:ascii="Arial Unicode MS" w:cs="Arial Unicode MS"/>
                <w:sz w:val="24"/>
                <w:szCs w:val="24"/>
              </w:rPr>
            </w:pPr>
            <w:proofErr w:type="spellStart"/>
            <w:r>
              <w:rPr>
                <w:rStyle w:val="a8"/>
                <w:color w:val="000000"/>
              </w:rPr>
              <w:t>жл.ди</w:t>
            </w:r>
            <w:proofErr w:type="spellEnd"/>
            <w:r>
              <w:rPr>
                <w:rStyle w:val="a8"/>
                <w:color w:val="000000"/>
              </w:rPr>
              <w:t xml:space="preserve"> </w:t>
            </w:r>
            <w:proofErr w:type="spellStart"/>
            <w:r>
              <w:rPr>
                <w:rStyle w:val="a8"/>
                <w:color w:val="000000"/>
              </w:rPr>
              <w:t>ст.У</w:t>
            </w:r>
            <w:proofErr w:type="spellEnd"/>
          </w:p>
        </w:tc>
        <w:tc>
          <w:tcPr>
            <w:tcW w:w="566" w:type="dxa"/>
            <w:vMerge/>
            <w:tcBorders>
              <w:top w:val="nil"/>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5.1.</w:t>
            </w:r>
          </w:p>
          <w:p w:rsidR="00EC2ACC" w:rsidRDefault="00EC2ACC" w:rsidP="00EC2ACC">
            <w:pPr>
              <w:pStyle w:val="a9"/>
              <w:rPr>
                <w:rFonts w:ascii="Arial Unicode MS" w:cs="Arial Unicode MS"/>
                <w:sz w:val="24"/>
                <w:szCs w:val="24"/>
              </w:rPr>
            </w:pPr>
            <w:proofErr w:type="spellStart"/>
            <w:r>
              <w:rPr>
                <w:rStyle w:val="a8"/>
                <w:color w:val="000000"/>
              </w:rPr>
              <w:t>П.рек</w:t>
            </w:r>
            <w:proofErr w:type="spellEnd"/>
            <w:r>
              <w:rPr>
                <w:rStyle w:val="a8"/>
                <w:color w:val="000000"/>
              </w:rPr>
              <w:t xml:space="preserve"> ом</w:t>
            </w:r>
          </w:p>
        </w:tc>
        <w:tc>
          <w:tcPr>
            <w:tcW w:w="566"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jc w:val="both"/>
              <w:rPr>
                <w:rFonts w:ascii="Arial Unicode MS" w:cs="Arial Unicode MS"/>
                <w:sz w:val="24"/>
                <w:szCs w:val="24"/>
              </w:rPr>
            </w:pPr>
            <w:r>
              <w:rPr>
                <w:rStyle w:val="a8"/>
                <w:color w:val="000000"/>
              </w:rPr>
              <w:t xml:space="preserve">5.2.П. </w:t>
            </w:r>
            <w:proofErr w:type="spellStart"/>
            <w:r>
              <w:rPr>
                <w:rStyle w:val="a8"/>
                <w:color w:val="000000"/>
              </w:rPr>
              <w:t>Орг.у</w:t>
            </w:r>
            <w:proofErr w:type="spellEnd"/>
            <w:r>
              <w:rPr>
                <w:rStyle w:val="a8"/>
                <w:color w:val="000000"/>
              </w:rPr>
              <w:t xml:space="preserve"> сл.</w:t>
            </w:r>
          </w:p>
        </w:tc>
        <w:tc>
          <w:tcPr>
            <w:tcW w:w="710" w:type="dxa"/>
            <w:tcBorders>
              <w:top w:val="single" w:sz="4" w:space="0" w:color="auto"/>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r>
              <w:rPr>
                <w:rStyle w:val="a8"/>
                <w:color w:val="000000"/>
              </w:rPr>
              <w:t>5.3.</w:t>
            </w:r>
          </w:p>
          <w:p w:rsidR="00EC2ACC" w:rsidRDefault="00EC2ACC" w:rsidP="00EC2ACC">
            <w:pPr>
              <w:pStyle w:val="a9"/>
              <w:rPr>
                <w:rFonts w:ascii="Arial Unicode MS" w:cs="Arial Unicode MS"/>
                <w:sz w:val="24"/>
                <w:szCs w:val="24"/>
              </w:rPr>
            </w:pPr>
            <w:proofErr w:type="spellStart"/>
            <w:r>
              <w:rPr>
                <w:rStyle w:val="a8"/>
                <w:color w:val="000000"/>
              </w:rPr>
              <w:t>П.уд</w:t>
            </w:r>
            <w:proofErr w:type="spellEnd"/>
          </w:p>
        </w:tc>
        <w:tc>
          <w:tcPr>
            <w:tcW w:w="566" w:type="dxa"/>
            <w:vMerge/>
            <w:tcBorders>
              <w:top w:val="nil"/>
              <w:left w:val="single" w:sz="4" w:space="0" w:color="auto"/>
              <w:bottom w:val="nil"/>
              <w:right w:val="nil"/>
            </w:tcBorders>
            <w:shd w:val="clear" w:color="auto" w:fill="FEF0CD"/>
            <w:vAlign w:val="bottom"/>
          </w:tcPr>
          <w:p w:rsidR="00EC2ACC" w:rsidRDefault="00EC2ACC" w:rsidP="00EC2ACC">
            <w:pPr>
              <w:pStyle w:val="a9"/>
              <w:rPr>
                <w:rFonts w:ascii="Arial Unicode MS" w:cs="Arial Unicode MS"/>
                <w:sz w:val="24"/>
                <w:szCs w:val="24"/>
              </w:rPr>
            </w:pPr>
          </w:p>
        </w:tc>
        <w:tc>
          <w:tcPr>
            <w:tcW w:w="576" w:type="dxa"/>
            <w:tcBorders>
              <w:top w:val="single" w:sz="4" w:space="0" w:color="auto"/>
              <w:left w:val="single" w:sz="4" w:space="0" w:color="auto"/>
              <w:bottom w:val="nil"/>
              <w:right w:val="single" w:sz="4" w:space="0" w:color="auto"/>
            </w:tcBorders>
            <w:shd w:val="clear" w:color="auto" w:fill="FEF0CD"/>
            <w:vAlign w:val="bottom"/>
          </w:tcPr>
          <w:p w:rsidR="00EC2ACC" w:rsidRDefault="00EC2ACC" w:rsidP="00EC2ACC">
            <w:pPr>
              <w:pStyle w:val="a9"/>
              <w:jc w:val="both"/>
              <w:rPr>
                <w:rFonts w:ascii="Arial Unicode MS" w:cs="Arial Unicode MS"/>
                <w:sz w:val="24"/>
                <w:szCs w:val="24"/>
              </w:rPr>
            </w:pPr>
            <w:r>
              <w:rPr>
                <w:rStyle w:val="a8"/>
                <w:color w:val="000000"/>
              </w:rPr>
              <w:t>общи й балл</w:t>
            </w:r>
          </w:p>
        </w:tc>
      </w:tr>
      <w:tr w:rsidR="00EC2ACC" w:rsidTr="00EC2ACC">
        <w:trPr>
          <w:trHeight w:hRule="exact" w:val="128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376</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учреждение"Ашагастальская</w:t>
            </w:r>
            <w:proofErr w:type="spellEnd"/>
            <w:r>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88,0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96,7</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95,58</w:t>
            </w:r>
          </w:p>
        </w:tc>
      </w:tr>
      <w:tr w:rsidR="00EC2ACC" w:rsidTr="00EC2ACC">
        <w:trPr>
          <w:trHeight w:hRule="exact" w:val="127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377</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учреждение"Даркушказмалярская</w:t>
            </w:r>
            <w:proofErr w:type="spellEnd"/>
            <w:r>
              <w:rPr>
                <w:rStyle w:val="a8"/>
                <w:color w:val="000000"/>
                <w:sz w:val="22"/>
                <w:szCs w:val="22"/>
              </w:rPr>
              <w:t xml:space="preserve"> средняя общеобразовательная школа им. </w:t>
            </w:r>
            <w:proofErr w:type="spellStart"/>
            <w:r>
              <w:rPr>
                <w:rStyle w:val="a8"/>
                <w:color w:val="000000"/>
                <w:sz w:val="22"/>
                <w:szCs w:val="22"/>
              </w:rPr>
              <w:t>М.Шабанова</w:t>
            </w:r>
            <w:proofErr w:type="spellEnd"/>
            <w:r>
              <w:rPr>
                <w:rStyle w:val="a8"/>
                <w:color w:val="000000"/>
                <w:sz w:val="22"/>
                <w:szCs w:val="22"/>
              </w:rPr>
              <w:t>"</w:t>
            </w:r>
          </w:p>
        </w:tc>
        <w:tc>
          <w:tcPr>
            <w:tcW w:w="571"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87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82,1</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88,0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98,1</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93,46</w:t>
            </w:r>
          </w:p>
        </w:tc>
      </w:tr>
      <w:tr w:rsidR="00EC2ACC" w:rsidTr="00EC2ACC">
        <w:trPr>
          <w:trHeight w:hRule="exact" w:val="1018"/>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378</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учреждение"Испикская</w:t>
            </w:r>
            <w:proofErr w:type="spellEnd"/>
            <w:r>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88</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94,8</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99,4</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99,4</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90,42</w:t>
            </w:r>
          </w:p>
        </w:tc>
      </w:tr>
      <w:tr w:rsidR="00EC2ACC" w:rsidTr="00EC2ACC">
        <w:trPr>
          <w:trHeight w:hRule="exact" w:val="102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379</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учреждение"Кахцугская</w:t>
            </w:r>
            <w:proofErr w:type="spellEnd"/>
            <w:r>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84,8</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100,0</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90,70</w:t>
            </w:r>
          </w:p>
        </w:tc>
      </w:tr>
      <w:tr w:rsidR="00EC2ACC" w:rsidTr="00EC2ACC">
        <w:trPr>
          <w:trHeight w:hRule="exact" w:val="128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380</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учреждение"Куркентская</w:t>
            </w:r>
            <w:proofErr w:type="spellEnd"/>
            <w:r>
              <w:rPr>
                <w:rStyle w:val="a8"/>
                <w:color w:val="000000"/>
                <w:sz w:val="22"/>
                <w:szCs w:val="22"/>
              </w:rPr>
              <w:t xml:space="preserve"> средняя общеобразовательная школа №1 </w:t>
            </w:r>
            <w:proofErr w:type="spellStart"/>
            <w:r>
              <w:rPr>
                <w:rStyle w:val="a8"/>
                <w:color w:val="000000"/>
                <w:sz w:val="22"/>
                <w:szCs w:val="22"/>
              </w:rPr>
              <w:t>им.М.М</w:t>
            </w:r>
            <w:proofErr w:type="spellEnd"/>
            <w:r>
              <w:rPr>
                <w:rStyle w:val="a8"/>
                <w:color w:val="000000"/>
                <w:sz w:val="22"/>
                <w:szCs w:val="22"/>
              </w:rPr>
              <w:t>. Рагимова"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88,0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97,9</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96,00</w:t>
            </w:r>
          </w:p>
        </w:tc>
      </w:tr>
      <w:tr w:rsidR="00EC2ACC" w:rsidTr="00914D3F">
        <w:trPr>
          <w:trHeight w:hRule="exact" w:val="1077"/>
        </w:trPr>
        <w:tc>
          <w:tcPr>
            <w:tcW w:w="461" w:type="dxa"/>
            <w:tcBorders>
              <w:top w:val="single" w:sz="4" w:space="0" w:color="auto"/>
              <w:left w:val="single" w:sz="4" w:space="0" w:color="auto"/>
              <w:bottom w:val="single" w:sz="4" w:space="0" w:color="auto"/>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lastRenderedPageBreak/>
              <w:t>381</w:t>
            </w:r>
          </w:p>
        </w:tc>
        <w:tc>
          <w:tcPr>
            <w:tcW w:w="3370"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Муниципальное казенное общеобразовательное</w:t>
            </w:r>
            <w:r w:rsidR="00914D3F">
              <w:rPr>
                <w:rStyle w:val="a8"/>
                <w:color w:val="000000"/>
                <w:sz w:val="22"/>
                <w:szCs w:val="22"/>
              </w:rPr>
              <w:t xml:space="preserve"> </w:t>
            </w:r>
            <w:proofErr w:type="spellStart"/>
            <w:r w:rsidR="00914D3F">
              <w:rPr>
                <w:rStyle w:val="a8"/>
                <w:color w:val="000000"/>
                <w:sz w:val="22"/>
                <w:szCs w:val="22"/>
              </w:rPr>
              <w:t>учреждение"Нютюгская</w:t>
            </w:r>
            <w:proofErr w:type="spellEnd"/>
            <w:r w:rsidR="00914D3F">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85,1</w:t>
            </w:r>
          </w:p>
        </w:tc>
        <w:tc>
          <w:tcPr>
            <w:tcW w:w="562"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76,0</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99,6</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96,0</w:t>
            </w:r>
          </w:p>
        </w:tc>
        <w:tc>
          <w:tcPr>
            <w:tcW w:w="576" w:type="dxa"/>
            <w:tcBorders>
              <w:top w:val="single" w:sz="4" w:space="0" w:color="auto"/>
              <w:left w:val="single" w:sz="4" w:space="0" w:color="auto"/>
              <w:bottom w:val="single" w:sz="4" w:space="0" w:color="auto"/>
              <w:right w:val="single" w:sz="4" w:space="0" w:color="auto"/>
            </w:tcBorders>
            <w:vAlign w:val="bottom"/>
          </w:tcPr>
          <w:p w:rsidR="00EC2ACC" w:rsidRDefault="00EC2ACC" w:rsidP="00EC2ACC">
            <w:pPr>
              <w:pStyle w:val="a9"/>
              <w:jc w:val="both"/>
              <w:rPr>
                <w:rFonts w:ascii="Arial Unicode MS" w:cs="Arial Unicode MS"/>
                <w:sz w:val="24"/>
                <w:szCs w:val="24"/>
              </w:rPr>
            </w:pPr>
            <w:r>
              <w:rPr>
                <w:rStyle w:val="a8"/>
                <w:color w:val="000000"/>
                <w:sz w:val="22"/>
                <w:szCs w:val="22"/>
              </w:rPr>
              <w:t>90,94</w:t>
            </w:r>
          </w:p>
        </w:tc>
      </w:tr>
      <w:tr w:rsidR="00EC2ACC" w:rsidTr="00EC2ACC">
        <w:trPr>
          <w:trHeight w:hRule="exact" w:val="128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382</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учреждение"Сардаркентская</w:t>
            </w:r>
            <w:proofErr w:type="spellEnd"/>
            <w:r>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86,4</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90,84</w:t>
            </w:r>
          </w:p>
        </w:tc>
      </w:tr>
      <w:tr w:rsidR="00EC2ACC" w:rsidTr="00EC2ACC">
        <w:trPr>
          <w:trHeight w:hRule="exact" w:val="127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383</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общеобразовательное </w:t>
            </w:r>
            <w:proofErr w:type="spellStart"/>
            <w:r>
              <w:rPr>
                <w:rStyle w:val="a8"/>
                <w:color w:val="000000"/>
                <w:sz w:val="22"/>
                <w:szCs w:val="22"/>
              </w:rPr>
              <w:t>учреждение"Уллугатагская</w:t>
            </w:r>
            <w:proofErr w:type="spellEnd"/>
            <w:r>
              <w:rPr>
                <w:rStyle w:val="a8"/>
                <w:color w:val="000000"/>
                <w:sz w:val="22"/>
                <w:szCs w:val="22"/>
              </w:rPr>
              <w:t xml:space="preserve"> средняя общеобразовательная школа"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40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66,0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98,4</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100,0</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91,78</w:t>
            </w:r>
          </w:p>
        </w:tc>
      </w:tr>
      <w:tr w:rsidR="00EC2ACC" w:rsidTr="00EC2ACC">
        <w:trPr>
          <w:trHeight w:hRule="exact" w:val="102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384</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дошкольное образовательное </w:t>
            </w:r>
            <w:proofErr w:type="spellStart"/>
            <w:r>
              <w:rPr>
                <w:rStyle w:val="a8"/>
                <w:color w:val="000000"/>
                <w:sz w:val="22"/>
                <w:szCs w:val="22"/>
              </w:rPr>
              <w:t>кчреждение"Ашагастальский</w:t>
            </w:r>
            <w:proofErr w:type="spellEnd"/>
            <w:r>
              <w:rPr>
                <w:rStyle w:val="a8"/>
                <w:color w:val="000000"/>
                <w:sz w:val="22"/>
                <w:szCs w:val="22"/>
              </w:rPr>
              <w:t xml:space="preserve"> детский сад"</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100,0</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40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96,0</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95,04</w:t>
            </w:r>
          </w:p>
        </w:tc>
      </w:tr>
      <w:tr w:rsidR="00EC2ACC" w:rsidTr="00EC2ACC">
        <w:trPr>
          <w:trHeight w:hRule="exact" w:val="102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385</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дошкольное образовательное </w:t>
            </w:r>
            <w:proofErr w:type="spellStart"/>
            <w:r>
              <w:rPr>
                <w:rStyle w:val="a8"/>
                <w:color w:val="000000"/>
                <w:sz w:val="22"/>
                <w:szCs w:val="22"/>
              </w:rPr>
              <w:t>кчреждение"Ортастальский</w:t>
            </w:r>
            <w:proofErr w:type="spellEnd"/>
            <w:r>
              <w:rPr>
                <w:rStyle w:val="a8"/>
                <w:color w:val="000000"/>
                <w:sz w:val="22"/>
                <w:szCs w:val="22"/>
              </w:rPr>
              <w:t xml:space="preserve"> детский сад"</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94,1</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40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52,0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97,2</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87,78</w:t>
            </w:r>
          </w:p>
        </w:tc>
      </w:tr>
      <w:tr w:rsidR="00EC2ACC" w:rsidTr="00EC2ACC">
        <w:trPr>
          <w:trHeight w:hRule="exact" w:val="102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386</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дошкольное образовательное </w:t>
            </w:r>
            <w:proofErr w:type="spellStart"/>
            <w:r>
              <w:rPr>
                <w:rStyle w:val="a8"/>
                <w:color w:val="000000"/>
                <w:sz w:val="22"/>
                <w:szCs w:val="22"/>
              </w:rPr>
              <w:t>кчреждение"Новомакинский</w:t>
            </w:r>
            <w:proofErr w:type="spellEnd"/>
            <w:r>
              <w:rPr>
                <w:rStyle w:val="a8"/>
                <w:color w:val="000000"/>
                <w:sz w:val="22"/>
                <w:szCs w:val="22"/>
              </w:rPr>
              <w:t xml:space="preserve"> детский сад"</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86,0</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96,0</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93,80</w:t>
            </w:r>
          </w:p>
        </w:tc>
      </w:tr>
      <w:tr w:rsidR="00EC2ACC" w:rsidTr="00EC2ACC">
        <w:trPr>
          <w:trHeight w:hRule="exact" w:val="1027"/>
        </w:trPr>
        <w:tc>
          <w:tcPr>
            <w:tcW w:w="461" w:type="dxa"/>
            <w:tcBorders>
              <w:top w:val="single" w:sz="4" w:space="0" w:color="auto"/>
              <w:left w:val="single" w:sz="4" w:space="0" w:color="auto"/>
              <w:bottom w:val="single" w:sz="4" w:space="0" w:color="auto"/>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387</w:t>
            </w:r>
          </w:p>
        </w:tc>
        <w:tc>
          <w:tcPr>
            <w:tcW w:w="3370"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казенное дошкольное образовательное </w:t>
            </w:r>
            <w:proofErr w:type="spellStart"/>
            <w:r>
              <w:rPr>
                <w:rStyle w:val="a8"/>
                <w:color w:val="000000"/>
                <w:sz w:val="22"/>
                <w:szCs w:val="22"/>
              </w:rPr>
              <w:t>кчреждение"Юхаристальский</w:t>
            </w:r>
            <w:proofErr w:type="spellEnd"/>
            <w:r>
              <w:rPr>
                <w:rStyle w:val="a8"/>
                <w:color w:val="000000"/>
                <w:sz w:val="22"/>
                <w:szCs w:val="22"/>
              </w:rPr>
              <w:t xml:space="preserve"> детский сад"</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87</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30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74,3</w:t>
            </w:r>
          </w:p>
        </w:tc>
        <w:tc>
          <w:tcPr>
            <w:tcW w:w="562"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24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40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66,0</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710"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100,0</w:t>
            </w:r>
          </w:p>
        </w:tc>
        <w:tc>
          <w:tcPr>
            <w:tcW w:w="576" w:type="dxa"/>
            <w:tcBorders>
              <w:top w:val="single" w:sz="4" w:space="0" w:color="auto"/>
              <w:left w:val="single" w:sz="4" w:space="0" w:color="auto"/>
              <w:bottom w:val="single" w:sz="4" w:space="0" w:color="auto"/>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87,76</w:t>
            </w:r>
          </w:p>
        </w:tc>
      </w:tr>
      <w:tr w:rsidR="00EC2ACC" w:rsidTr="00EC2ACC">
        <w:trPr>
          <w:trHeight w:hRule="exact" w:val="102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388</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Детско</w:t>
            </w:r>
            <w:proofErr w:type="spellEnd"/>
            <w:r>
              <w:rPr>
                <w:rStyle w:val="a8"/>
                <w:color w:val="000000"/>
                <w:sz w:val="22"/>
                <w:szCs w:val="22"/>
              </w:rPr>
              <w:t>-юношеская спортивная школа №1»</w:t>
            </w:r>
          </w:p>
        </w:tc>
        <w:tc>
          <w:tcPr>
            <w:tcW w:w="571"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95,6</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56,0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71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95,8</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88,80</w:t>
            </w:r>
          </w:p>
        </w:tc>
      </w:tr>
      <w:tr w:rsidR="00EC2ACC" w:rsidTr="00EC2ACC">
        <w:trPr>
          <w:trHeight w:hRule="exact" w:val="127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389</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Детско</w:t>
            </w:r>
            <w:proofErr w:type="spellEnd"/>
            <w:r>
              <w:rPr>
                <w:rStyle w:val="a8"/>
                <w:color w:val="000000"/>
                <w:sz w:val="22"/>
                <w:szCs w:val="22"/>
              </w:rPr>
              <w:t xml:space="preserve">-юношеская спортивная школа №2» с. </w:t>
            </w:r>
            <w:proofErr w:type="spellStart"/>
            <w:r>
              <w:rPr>
                <w:rStyle w:val="a8"/>
                <w:color w:val="000000"/>
                <w:sz w:val="22"/>
                <w:szCs w:val="22"/>
              </w:rPr>
              <w:t>Герейхановское</w:t>
            </w:r>
            <w:proofErr w:type="spellEnd"/>
          </w:p>
        </w:tc>
        <w:tc>
          <w:tcPr>
            <w:tcW w:w="571"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30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76,9</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94,0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95</w:t>
            </w:r>
          </w:p>
        </w:tc>
        <w:tc>
          <w:tcPr>
            <w:tcW w:w="71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98,5</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93,04</w:t>
            </w:r>
          </w:p>
        </w:tc>
      </w:tr>
      <w:tr w:rsidR="00EC2ACC" w:rsidTr="00EC2ACC">
        <w:trPr>
          <w:trHeight w:hRule="exact" w:val="128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lastRenderedPageBreak/>
              <w:t>390</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Детско</w:t>
            </w:r>
            <w:proofErr w:type="spellEnd"/>
            <w:r>
              <w:rPr>
                <w:rStyle w:val="a8"/>
                <w:color w:val="000000"/>
                <w:sz w:val="22"/>
                <w:szCs w:val="22"/>
              </w:rPr>
              <w:t xml:space="preserve">-юношеская спортивная школа дзюдо и самбо» с. </w:t>
            </w:r>
            <w:proofErr w:type="spellStart"/>
            <w:r>
              <w:rPr>
                <w:rStyle w:val="a8"/>
                <w:color w:val="000000"/>
                <w:sz w:val="22"/>
                <w:szCs w:val="22"/>
              </w:rPr>
              <w:t>Касумкент</w:t>
            </w:r>
            <w:proofErr w:type="spellEnd"/>
          </w:p>
        </w:tc>
        <w:tc>
          <w:tcPr>
            <w:tcW w:w="571"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88</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95,6</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72,0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71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97,2</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92,62</w:t>
            </w:r>
          </w:p>
        </w:tc>
      </w:tr>
      <w:tr w:rsidR="00EC2ACC" w:rsidTr="00EC2ACC">
        <w:trPr>
          <w:trHeight w:hRule="exact" w:val="127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391</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Детско</w:t>
            </w:r>
            <w:proofErr w:type="spellEnd"/>
            <w:r>
              <w:rPr>
                <w:rStyle w:val="a8"/>
                <w:color w:val="000000"/>
                <w:sz w:val="22"/>
                <w:szCs w:val="22"/>
              </w:rPr>
              <w:t xml:space="preserve">-юношеская спортивная школа вольной борьбы» с. </w:t>
            </w:r>
            <w:proofErr w:type="spellStart"/>
            <w:r>
              <w:rPr>
                <w:rStyle w:val="a8"/>
                <w:color w:val="000000"/>
                <w:sz w:val="22"/>
                <w:szCs w:val="22"/>
              </w:rPr>
              <w:t>Эминхюр</w:t>
            </w:r>
            <w:proofErr w:type="spellEnd"/>
          </w:p>
        </w:tc>
        <w:tc>
          <w:tcPr>
            <w:tcW w:w="571"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84,8</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88,0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95</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96,4</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97,3</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93,10</w:t>
            </w:r>
          </w:p>
        </w:tc>
      </w:tr>
      <w:tr w:rsidR="00EC2ACC" w:rsidTr="00EC2ACC">
        <w:trPr>
          <w:trHeight w:hRule="exact" w:val="1272"/>
        </w:trPr>
        <w:tc>
          <w:tcPr>
            <w:tcW w:w="461" w:type="dxa"/>
            <w:tcBorders>
              <w:top w:val="single" w:sz="4" w:space="0" w:color="auto"/>
              <w:left w:val="single" w:sz="4" w:space="0" w:color="auto"/>
              <w:bottom w:val="nil"/>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392</w:t>
            </w:r>
          </w:p>
        </w:tc>
        <w:tc>
          <w:tcPr>
            <w:tcW w:w="337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Дом</w:t>
            </w:r>
            <w:proofErr w:type="spellEnd"/>
            <w:r>
              <w:rPr>
                <w:rStyle w:val="a8"/>
                <w:color w:val="000000"/>
                <w:sz w:val="22"/>
                <w:szCs w:val="22"/>
              </w:rPr>
              <w:t xml:space="preserve"> детского творчества» Сулейман-</w:t>
            </w:r>
            <w:proofErr w:type="spellStart"/>
            <w:r>
              <w:rPr>
                <w:rStyle w:val="a8"/>
                <w:color w:val="000000"/>
                <w:sz w:val="22"/>
                <w:szCs w:val="22"/>
              </w:rPr>
              <w:t>Стальского</w:t>
            </w:r>
            <w:proofErr w:type="spellEnd"/>
            <w:r>
              <w:rPr>
                <w:rStyle w:val="a8"/>
                <w:color w:val="000000"/>
                <w:sz w:val="22"/>
                <w:szCs w:val="22"/>
              </w:rPr>
              <w:t xml:space="preserve"> района</w:t>
            </w:r>
          </w:p>
        </w:tc>
        <w:tc>
          <w:tcPr>
            <w:tcW w:w="571"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92</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84,4</w:t>
            </w:r>
          </w:p>
        </w:tc>
        <w:tc>
          <w:tcPr>
            <w:tcW w:w="562"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nil"/>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96</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98,0</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60,0</w:t>
            </w:r>
          </w:p>
        </w:tc>
        <w:tc>
          <w:tcPr>
            <w:tcW w:w="571"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w:t>
            </w:r>
          </w:p>
        </w:tc>
        <w:tc>
          <w:tcPr>
            <w:tcW w:w="566" w:type="dxa"/>
            <w:tcBorders>
              <w:top w:val="single" w:sz="4" w:space="0" w:color="auto"/>
              <w:left w:val="single" w:sz="4" w:space="0" w:color="auto"/>
              <w:bottom w:val="nil"/>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97,8</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96</w:t>
            </w:r>
          </w:p>
        </w:tc>
        <w:tc>
          <w:tcPr>
            <w:tcW w:w="710" w:type="dxa"/>
            <w:tcBorders>
              <w:top w:val="single" w:sz="4" w:space="0" w:color="auto"/>
              <w:left w:val="single" w:sz="4" w:space="0" w:color="auto"/>
              <w:bottom w:val="nil"/>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97</w:t>
            </w:r>
          </w:p>
        </w:tc>
        <w:tc>
          <w:tcPr>
            <w:tcW w:w="566" w:type="dxa"/>
            <w:tcBorders>
              <w:top w:val="single" w:sz="4" w:space="0" w:color="auto"/>
              <w:left w:val="single" w:sz="4" w:space="0" w:color="auto"/>
              <w:bottom w:val="nil"/>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96,8</w:t>
            </w:r>
          </w:p>
        </w:tc>
        <w:tc>
          <w:tcPr>
            <w:tcW w:w="576" w:type="dxa"/>
            <w:tcBorders>
              <w:top w:val="single" w:sz="4" w:space="0" w:color="auto"/>
              <w:left w:val="single" w:sz="4" w:space="0" w:color="auto"/>
              <w:bottom w:val="nil"/>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87,40</w:t>
            </w:r>
          </w:p>
        </w:tc>
      </w:tr>
      <w:tr w:rsidR="00EC2ACC" w:rsidTr="00EC2ACC">
        <w:trPr>
          <w:trHeight w:hRule="exact" w:val="1032"/>
        </w:trPr>
        <w:tc>
          <w:tcPr>
            <w:tcW w:w="461" w:type="dxa"/>
            <w:tcBorders>
              <w:top w:val="single" w:sz="4" w:space="0" w:color="auto"/>
              <w:left w:val="single" w:sz="4" w:space="0" w:color="auto"/>
              <w:bottom w:val="single" w:sz="4" w:space="0" w:color="auto"/>
              <w:right w:val="nil"/>
            </w:tcBorders>
            <w:vAlign w:val="center"/>
          </w:tcPr>
          <w:p w:rsidR="00EC2ACC" w:rsidRDefault="00EC2ACC" w:rsidP="00EC2ACC">
            <w:pPr>
              <w:pStyle w:val="a9"/>
              <w:rPr>
                <w:rFonts w:ascii="Arial Unicode MS" w:cs="Arial Unicode MS"/>
                <w:sz w:val="24"/>
                <w:szCs w:val="24"/>
              </w:rPr>
            </w:pPr>
            <w:r>
              <w:rPr>
                <w:rStyle w:val="a8"/>
                <w:color w:val="000000"/>
                <w:sz w:val="22"/>
                <w:szCs w:val="22"/>
              </w:rPr>
              <w:t>393</w:t>
            </w:r>
          </w:p>
        </w:tc>
        <w:tc>
          <w:tcPr>
            <w:tcW w:w="3370"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 xml:space="preserve">Муниципальное бюджетное учреждение дополнительного </w:t>
            </w:r>
            <w:proofErr w:type="spellStart"/>
            <w:proofErr w:type="gramStart"/>
            <w:r>
              <w:rPr>
                <w:rStyle w:val="a8"/>
                <w:color w:val="000000"/>
                <w:sz w:val="22"/>
                <w:szCs w:val="22"/>
              </w:rPr>
              <w:t>образования«</w:t>
            </w:r>
            <w:proofErr w:type="gramEnd"/>
            <w:r>
              <w:rPr>
                <w:rStyle w:val="a8"/>
                <w:color w:val="000000"/>
                <w:sz w:val="22"/>
                <w:szCs w:val="22"/>
              </w:rPr>
              <w:t>Районная</w:t>
            </w:r>
            <w:proofErr w:type="spellEnd"/>
            <w:r>
              <w:rPr>
                <w:rStyle w:val="a8"/>
                <w:color w:val="000000"/>
                <w:sz w:val="22"/>
                <w:szCs w:val="22"/>
              </w:rPr>
              <w:t xml:space="preserve"> детская музыкальная школа» Сулейман-</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88</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30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74,6</w:t>
            </w:r>
          </w:p>
        </w:tc>
        <w:tc>
          <w:tcPr>
            <w:tcW w:w="562"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715"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80"/>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20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76,0</w:t>
            </w:r>
          </w:p>
        </w:tc>
        <w:tc>
          <w:tcPr>
            <w:tcW w:w="571"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ind w:firstLine="160"/>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99,2</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100</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710" w:type="dxa"/>
            <w:tcBorders>
              <w:top w:val="single" w:sz="4" w:space="0" w:color="auto"/>
              <w:left w:val="single" w:sz="4" w:space="0" w:color="auto"/>
              <w:bottom w:val="single" w:sz="4" w:space="0" w:color="auto"/>
              <w:right w:val="nil"/>
            </w:tcBorders>
            <w:vAlign w:val="bottom"/>
          </w:tcPr>
          <w:p w:rsidR="00EC2ACC" w:rsidRDefault="00EC2ACC" w:rsidP="00EC2ACC">
            <w:pPr>
              <w:pStyle w:val="a9"/>
              <w:jc w:val="center"/>
              <w:rPr>
                <w:rFonts w:ascii="Arial Unicode MS" w:cs="Arial Unicode MS"/>
                <w:sz w:val="24"/>
                <w:szCs w:val="24"/>
              </w:rPr>
            </w:pPr>
            <w:r>
              <w:rPr>
                <w:rStyle w:val="a8"/>
                <w:color w:val="000000"/>
                <w:sz w:val="22"/>
                <w:szCs w:val="22"/>
              </w:rPr>
              <w:t>98</w:t>
            </w:r>
          </w:p>
        </w:tc>
        <w:tc>
          <w:tcPr>
            <w:tcW w:w="566" w:type="dxa"/>
            <w:tcBorders>
              <w:top w:val="single" w:sz="4" w:space="0" w:color="auto"/>
              <w:left w:val="single" w:sz="4" w:space="0" w:color="auto"/>
              <w:bottom w:val="single" w:sz="4" w:space="0" w:color="auto"/>
              <w:right w:val="nil"/>
            </w:tcBorders>
            <w:vAlign w:val="bottom"/>
          </w:tcPr>
          <w:p w:rsidR="00EC2ACC" w:rsidRDefault="00EC2ACC" w:rsidP="00EC2ACC">
            <w:pPr>
              <w:pStyle w:val="a9"/>
              <w:rPr>
                <w:rFonts w:ascii="Arial Unicode MS" w:cs="Arial Unicode MS"/>
                <w:sz w:val="24"/>
                <w:szCs w:val="24"/>
              </w:rPr>
            </w:pPr>
            <w:r>
              <w:rPr>
                <w:rStyle w:val="a8"/>
                <w:color w:val="000000"/>
                <w:sz w:val="22"/>
                <w:szCs w:val="22"/>
              </w:rPr>
              <w:t>98,6</w:t>
            </w:r>
          </w:p>
        </w:tc>
        <w:tc>
          <w:tcPr>
            <w:tcW w:w="576" w:type="dxa"/>
            <w:tcBorders>
              <w:top w:val="single" w:sz="4" w:space="0" w:color="auto"/>
              <w:left w:val="single" w:sz="4" w:space="0" w:color="auto"/>
              <w:bottom w:val="single" w:sz="4" w:space="0" w:color="auto"/>
              <w:right w:val="single" w:sz="4" w:space="0" w:color="auto"/>
            </w:tcBorders>
            <w:vAlign w:val="bottom"/>
          </w:tcPr>
          <w:p w:rsidR="00EC2ACC" w:rsidRDefault="00EC2ACC" w:rsidP="00EC2ACC">
            <w:pPr>
              <w:pStyle w:val="a9"/>
              <w:rPr>
                <w:rFonts w:ascii="Arial Unicode MS" w:cs="Arial Unicode MS"/>
                <w:sz w:val="24"/>
                <w:szCs w:val="24"/>
              </w:rPr>
            </w:pPr>
            <w:r>
              <w:rPr>
                <w:rStyle w:val="a8"/>
                <w:color w:val="000000"/>
                <w:sz w:val="22"/>
                <w:szCs w:val="22"/>
              </w:rPr>
              <w:t>89,68</w:t>
            </w:r>
          </w:p>
        </w:tc>
      </w:tr>
    </w:tbl>
    <w:p w:rsidR="00EC2ACC" w:rsidRDefault="00EC2ACC"/>
    <w:sectPr w:rsidR="00EC2ACC" w:rsidSect="00654E30">
      <w:pgSz w:w="16838" w:h="11906" w:orient="landscape"/>
      <w:pgMar w:top="993" w:right="851" w:bottom="85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Arial" w:hAnsi="Arial"/>
        <w:b w:val="0"/>
        <w:i w:val="0"/>
        <w:smallCaps w:val="0"/>
        <w:strike w:val="0"/>
        <w:color w:val="000000"/>
        <w:spacing w:val="0"/>
        <w:w w:val="100"/>
        <w:position w:val="0"/>
        <w:sz w:val="24"/>
        <w:u w:val="none"/>
      </w:rPr>
    </w:lvl>
    <w:lvl w:ilvl="1">
      <w:start w:val="1"/>
      <w:numFmt w:val="bullet"/>
      <w:lvlText w:val="-"/>
      <w:lvlJc w:val="left"/>
      <w:rPr>
        <w:rFonts w:ascii="Arial" w:hAnsi="Arial"/>
        <w:b w:val="0"/>
        <w:i w:val="0"/>
        <w:smallCaps w:val="0"/>
        <w:strike w:val="0"/>
        <w:color w:val="000000"/>
        <w:spacing w:val="0"/>
        <w:w w:val="100"/>
        <w:position w:val="0"/>
        <w:sz w:val="24"/>
        <w:u w:val="none"/>
      </w:rPr>
    </w:lvl>
    <w:lvl w:ilvl="2">
      <w:start w:val="1"/>
      <w:numFmt w:val="bullet"/>
      <w:lvlText w:val="-"/>
      <w:lvlJc w:val="left"/>
      <w:rPr>
        <w:rFonts w:ascii="Arial" w:hAnsi="Arial"/>
        <w:b w:val="0"/>
        <w:i w:val="0"/>
        <w:smallCaps w:val="0"/>
        <w:strike w:val="0"/>
        <w:color w:val="000000"/>
        <w:spacing w:val="0"/>
        <w:w w:val="100"/>
        <w:position w:val="0"/>
        <w:sz w:val="24"/>
        <w:u w:val="none"/>
      </w:rPr>
    </w:lvl>
    <w:lvl w:ilvl="3">
      <w:start w:val="1"/>
      <w:numFmt w:val="bullet"/>
      <w:lvlText w:val="-"/>
      <w:lvlJc w:val="left"/>
      <w:rPr>
        <w:rFonts w:ascii="Arial" w:hAnsi="Arial"/>
        <w:b w:val="0"/>
        <w:i w:val="0"/>
        <w:smallCaps w:val="0"/>
        <w:strike w:val="0"/>
        <w:color w:val="000000"/>
        <w:spacing w:val="0"/>
        <w:w w:val="100"/>
        <w:position w:val="0"/>
        <w:sz w:val="24"/>
        <w:u w:val="none"/>
      </w:rPr>
    </w:lvl>
    <w:lvl w:ilvl="4">
      <w:start w:val="1"/>
      <w:numFmt w:val="bullet"/>
      <w:lvlText w:val="-"/>
      <w:lvlJc w:val="left"/>
      <w:rPr>
        <w:rFonts w:ascii="Arial" w:hAnsi="Arial"/>
        <w:b w:val="0"/>
        <w:i w:val="0"/>
        <w:smallCaps w:val="0"/>
        <w:strike w:val="0"/>
        <w:color w:val="000000"/>
        <w:spacing w:val="0"/>
        <w:w w:val="100"/>
        <w:position w:val="0"/>
        <w:sz w:val="24"/>
        <w:u w:val="none"/>
      </w:rPr>
    </w:lvl>
    <w:lvl w:ilvl="5">
      <w:start w:val="1"/>
      <w:numFmt w:val="bullet"/>
      <w:lvlText w:val="-"/>
      <w:lvlJc w:val="left"/>
      <w:rPr>
        <w:rFonts w:ascii="Arial" w:hAnsi="Arial"/>
        <w:b w:val="0"/>
        <w:i w:val="0"/>
        <w:smallCaps w:val="0"/>
        <w:strike w:val="0"/>
        <w:color w:val="000000"/>
        <w:spacing w:val="0"/>
        <w:w w:val="100"/>
        <w:position w:val="0"/>
        <w:sz w:val="24"/>
        <w:u w:val="none"/>
      </w:rPr>
    </w:lvl>
    <w:lvl w:ilvl="6">
      <w:start w:val="1"/>
      <w:numFmt w:val="bullet"/>
      <w:lvlText w:val="-"/>
      <w:lvlJc w:val="left"/>
      <w:rPr>
        <w:rFonts w:ascii="Arial" w:hAnsi="Arial"/>
        <w:b w:val="0"/>
        <w:i w:val="0"/>
        <w:smallCaps w:val="0"/>
        <w:strike w:val="0"/>
        <w:color w:val="000000"/>
        <w:spacing w:val="0"/>
        <w:w w:val="100"/>
        <w:position w:val="0"/>
        <w:sz w:val="24"/>
        <w:u w:val="none"/>
      </w:rPr>
    </w:lvl>
    <w:lvl w:ilvl="7">
      <w:start w:val="1"/>
      <w:numFmt w:val="bullet"/>
      <w:lvlText w:val="-"/>
      <w:lvlJc w:val="left"/>
      <w:rPr>
        <w:rFonts w:ascii="Arial" w:hAnsi="Arial"/>
        <w:b w:val="0"/>
        <w:i w:val="0"/>
        <w:smallCaps w:val="0"/>
        <w:strike w:val="0"/>
        <w:color w:val="000000"/>
        <w:spacing w:val="0"/>
        <w:w w:val="100"/>
        <w:position w:val="0"/>
        <w:sz w:val="24"/>
        <w:u w:val="none"/>
      </w:rPr>
    </w:lvl>
    <w:lvl w:ilvl="8">
      <w:start w:val="1"/>
      <w:numFmt w:val="bullet"/>
      <w:lvlText w:val="-"/>
      <w:lvlJc w:val="left"/>
      <w:rPr>
        <w:rFonts w:ascii="Arial" w:hAnsi="Arial"/>
        <w:b w:val="0"/>
        <w:i w:val="0"/>
        <w:smallCaps w:val="0"/>
        <w:strike w:val="0"/>
        <w:color w:val="000000"/>
        <w:spacing w:val="0"/>
        <w:w w:val="100"/>
        <w:position w:val="0"/>
        <w:sz w:val="24"/>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4" w15:restartNumberingAfterBreak="0">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5" w15:restartNumberingAfterBreak="0">
    <w:nsid w:val="0000000B"/>
    <w:multiLevelType w:val="multilevel"/>
    <w:tmpl w:val="0000000A"/>
    <w:lvl w:ilvl="0">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8" w15:restartNumberingAfterBreak="0">
    <w:nsid w:val="00000011"/>
    <w:multiLevelType w:val="multilevel"/>
    <w:tmpl w:val="00000010"/>
    <w:lvl w:ilvl="0">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russianLow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15:restartNumberingAfterBreak="0">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1" w15:restartNumberingAfterBreak="0">
    <w:nsid w:val="00000017"/>
    <w:multiLevelType w:val="multilevel"/>
    <w:tmpl w:val="00000016"/>
    <w:lvl w:ilvl="0">
      <w:start w:val="1"/>
      <w:numFmt w:val="bullet"/>
      <w:lvlText w:val="-"/>
      <w:lvlJc w:val="left"/>
      <w:rPr>
        <w:rFonts w:ascii="Arial" w:hAnsi="Arial"/>
        <w:b w:val="0"/>
        <w:i w:val="0"/>
        <w:smallCaps w:val="0"/>
        <w:strike w:val="0"/>
        <w:color w:val="000000"/>
        <w:spacing w:val="0"/>
        <w:w w:val="100"/>
        <w:position w:val="0"/>
        <w:sz w:val="24"/>
        <w:u w:val="none"/>
      </w:rPr>
    </w:lvl>
    <w:lvl w:ilvl="1">
      <w:start w:val="1"/>
      <w:numFmt w:val="bullet"/>
      <w:lvlText w:val="-"/>
      <w:lvlJc w:val="left"/>
      <w:rPr>
        <w:rFonts w:ascii="Arial" w:hAnsi="Arial"/>
        <w:b w:val="0"/>
        <w:i w:val="0"/>
        <w:smallCaps w:val="0"/>
        <w:strike w:val="0"/>
        <w:color w:val="000000"/>
        <w:spacing w:val="0"/>
        <w:w w:val="100"/>
        <w:position w:val="0"/>
        <w:sz w:val="24"/>
        <w:u w:val="none"/>
      </w:rPr>
    </w:lvl>
    <w:lvl w:ilvl="2">
      <w:start w:val="1"/>
      <w:numFmt w:val="bullet"/>
      <w:lvlText w:val="-"/>
      <w:lvlJc w:val="left"/>
      <w:rPr>
        <w:rFonts w:ascii="Arial" w:hAnsi="Arial"/>
        <w:b w:val="0"/>
        <w:i w:val="0"/>
        <w:smallCaps w:val="0"/>
        <w:strike w:val="0"/>
        <w:color w:val="000000"/>
        <w:spacing w:val="0"/>
        <w:w w:val="100"/>
        <w:position w:val="0"/>
        <w:sz w:val="24"/>
        <w:u w:val="none"/>
      </w:rPr>
    </w:lvl>
    <w:lvl w:ilvl="3">
      <w:start w:val="1"/>
      <w:numFmt w:val="bullet"/>
      <w:lvlText w:val="-"/>
      <w:lvlJc w:val="left"/>
      <w:rPr>
        <w:rFonts w:ascii="Arial" w:hAnsi="Arial"/>
        <w:b w:val="0"/>
        <w:i w:val="0"/>
        <w:smallCaps w:val="0"/>
        <w:strike w:val="0"/>
        <w:color w:val="000000"/>
        <w:spacing w:val="0"/>
        <w:w w:val="100"/>
        <w:position w:val="0"/>
        <w:sz w:val="24"/>
        <w:u w:val="none"/>
      </w:rPr>
    </w:lvl>
    <w:lvl w:ilvl="4">
      <w:start w:val="1"/>
      <w:numFmt w:val="bullet"/>
      <w:lvlText w:val="-"/>
      <w:lvlJc w:val="left"/>
      <w:rPr>
        <w:rFonts w:ascii="Arial" w:hAnsi="Arial"/>
        <w:b w:val="0"/>
        <w:i w:val="0"/>
        <w:smallCaps w:val="0"/>
        <w:strike w:val="0"/>
        <w:color w:val="000000"/>
        <w:spacing w:val="0"/>
        <w:w w:val="100"/>
        <w:position w:val="0"/>
        <w:sz w:val="24"/>
        <w:u w:val="none"/>
      </w:rPr>
    </w:lvl>
    <w:lvl w:ilvl="5">
      <w:start w:val="1"/>
      <w:numFmt w:val="bullet"/>
      <w:lvlText w:val="-"/>
      <w:lvlJc w:val="left"/>
      <w:rPr>
        <w:rFonts w:ascii="Arial" w:hAnsi="Arial"/>
        <w:b w:val="0"/>
        <w:i w:val="0"/>
        <w:smallCaps w:val="0"/>
        <w:strike w:val="0"/>
        <w:color w:val="000000"/>
        <w:spacing w:val="0"/>
        <w:w w:val="100"/>
        <w:position w:val="0"/>
        <w:sz w:val="24"/>
        <w:u w:val="none"/>
      </w:rPr>
    </w:lvl>
    <w:lvl w:ilvl="6">
      <w:start w:val="1"/>
      <w:numFmt w:val="bullet"/>
      <w:lvlText w:val="-"/>
      <w:lvlJc w:val="left"/>
      <w:rPr>
        <w:rFonts w:ascii="Arial" w:hAnsi="Arial"/>
        <w:b w:val="0"/>
        <w:i w:val="0"/>
        <w:smallCaps w:val="0"/>
        <w:strike w:val="0"/>
        <w:color w:val="000000"/>
        <w:spacing w:val="0"/>
        <w:w w:val="100"/>
        <w:position w:val="0"/>
        <w:sz w:val="24"/>
        <w:u w:val="none"/>
      </w:rPr>
    </w:lvl>
    <w:lvl w:ilvl="7">
      <w:start w:val="1"/>
      <w:numFmt w:val="bullet"/>
      <w:lvlText w:val="-"/>
      <w:lvlJc w:val="left"/>
      <w:rPr>
        <w:rFonts w:ascii="Arial" w:hAnsi="Arial"/>
        <w:b w:val="0"/>
        <w:i w:val="0"/>
        <w:smallCaps w:val="0"/>
        <w:strike w:val="0"/>
        <w:color w:val="000000"/>
        <w:spacing w:val="0"/>
        <w:w w:val="100"/>
        <w:position w:val="0"/>
        <w:sz w:val="24"/>
        <w:u w:val="none"/>
      </w:rPr>
    </w:lvl>
    <w:lvl w:ilvl="8">
      <w:start w:val="1"/>
      <w:numFmt w:val="bullet"/>
      <w:lvlText w:val="-"/>
      <w:lvlJc w:val="left"/>
      <w:rPr>
        <w:rFonts w:ascii="Arial" w:hAnsi="Arial"/>
        <w:b w:val="0"/>
        <w:i w:val="0"/>
        <w:smallCaps w:val="0"/>
        <w:strike w:val="0"/>
        <w:color w:val="000000"/>
        <w:spacing w:val="0"/>
        <w:w w:val="100"/>
        <w:position w:val="0"/>
        <w:sz w:val="24"/>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05C"/>
    <w:rsid w:val="000800C0"/>
    <w:rsid w:val="00236C14"/>
    <w:rsid w:val="003559F3"/>
    <w:rsid w:val="003D6817"/>
    <w:rsid w:val="005006A5"/>
    <w:rsid w:val="00586ADE"/>
    <w:rsid w:val="005908AE"/>
    <w:rsid w:val="00634BBE"/>
    <w:rsid w:val="00654E30"/>
    <w:rsid w:val="0069002D"/>
    <w:rsid w:val="00853E1F"/>
    <w:rsid w:val="00883365"/>
    <w:rsid w:val="00914D3F"/>
    <w:rsid w:val="00B0605C"/>
    <w:rsid w:val="00B33055"/>
    <w:rsid w:val="00B3327C"/>
    <w:rsid w:val="00B65C52"/>
    <w:rsid w:val="00EC2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E8379-3DEA-422E-AD70-1C90A38C8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365"/>
    <w:pPr>
      <w:widowControl w:val="0"/>
      <w:spacing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uiPriority w:val="99"/>
    <w:locked/>
    <w:rsid w:val="00883365"/>
    <w:rPr>
      <w:rFonts w:ascii="Times New Roman" w:hAnsi="Times New Roman" w:cs="Times New Roman"/>
      <w:sz w:val="28"/>
      <w:szCs w:val="28"/>
    </w:rPr>
  </w:style>
  <w:style w:type="character" w:customStyle="1" w:styleId="1">
    <w:name w:val="Основной текст Знак1"/>
    <w:basedOn w:val="a0"/>
    <w:link w:val="a3"/>
    <w:uiPriority w:val="99"/>
    <w:locked/>
    <w:rsid w:val="00883365"/>
    <w:rPr>
      <w:rFonts w:ascii="Times New Roman" w:hAnsi="Times New Roman" w:cs="Times New Roman"/>
    </w:rPr>
  </w:style>
  <w:style w:type="character" w:customStyle="1" w:styleId="10">
    <w:name w:val="Заголовок №1_"/>
    <w:basedOn w:val="a0"/>
    <w:link w:val="11"/>
    <w:uiPriority w:val="99"/>
    <w:locked/>
    <w:rsid w:val="00883365"/>
    <w:rPr>
      <w:rFonts w:ascii="Times New Roman" w:hAnsi="Times New Roman" w:cs="Times New Roman"/>
      <w:b/>
      <w:bCs/>
      <w:sz w:val="32"/>
      <w:szCs w:val="32"/>
    </w:rPr>
  </w:style>
  <w:style w:type="character" w:customStyle="1" w:styleId="a4">
    <w:name w:val="Оглавление_"/>
    <w:basedOn w:val="a0"/>
    <w:link w:val="a5"/>
    <w:uiPriority w:val="99"/>
    <w:locked/>
    <w:rsid w:val="00883365"/>
    <w:rPr>
      <w:rFonts w:ascii="Times New Roman" w:hAnsi="Times New Roman" w:cs="Times New Roman"/>
      <w:smallCaps/>
      <w:sz w:val="20"/>
      <w:szCs w:val="20"/>
    </w:rPr>
  </w:style>
  <w:style w:type="character" w:customStyle="1" w:styleId="3">
    <w:name w:val="Основной текст (3)_"/>
    <w:basedOn w:val="a0"/>
    <w:link w:val="30"/>
    <w:uiPriority w:val="99"/>
    <w:locked/>
    <w:rsid w:val="00883365"/>
    <w:rPr>
      <w:rFonts w:ascii="Times New Roman" w:hAnsi="Times New Roman" w:cs="Times New Roman"/>
      <w:sz w:val="19"/>
      <w:szCs w:val="19"/>
    </w:rPr>
  </w:style>
  <w:style w:type="character" w:customStyle="1" w:styleId="a6">
    <w:name w:val="Колонтитул_"/>
    <w:basedOn w:val="a0"/>
    <w:link w:val="a7"/>
    <w:uiPriority w:val="99"/>
    <w:locked/>
    <w:rsid w:val="00883365"/>
    <w:rPr>
      <w:rFonts w:ascii="Times New Roman" w:hAnsi="Times New Roman" w:cs="Times New Roman"/>
      <w:sz w:val="28"/>
      <w:szCs w:val="28"/>
    </w:rPr>
  </w:style>
  <w:style w:type="character" w:customStyle="1" w:styleId="a8">
    <w:name w:val="Другое_"/>
    <w:basedOn w:val="a0"/>
    <w:link w:val="a9"/>
    <w:uiPriority w:val="99"/>
    <w:locked/>
    <w:rsid w:val="00883365"/>
    <w:rPr>
      <w:rFonts w:ascii="Times New Roman" w:hAnsi="Times New Roman" w:cs="Times New Roman"/>
      <w:sz w:val="20"/>
      <w:szCs w:val="20"/>
    </w:rPr>
  </w:style>
  <w:style w:type="character" w:customStyle="1" w:styleId="aa">
    <w:name w:val="Подпись к таблице_"/>
    <w:basedOn w:val="a0"/>
    <w:link w:val="ab"/>
    <w:uiPriority w:val="99"/>
    <w:locked/>
    <w:rsid w:val="00883365"/>
    <w:rPr>
      <w:rFonts w:ascii="Times New Roman" w:hAnsi="Times New Roman" w:cs="Times New Roman"/>
      <w:b/>
      <w:bCs/>
    </w:rPr>
  </w:style>
  <w:style w:type="character" w:customStyle="1" w:styleId="21">
    <w:name w:val="Заголовок №2_"/>
    <w:basedOn w:val="a0"/>
    <w:link w:val="22"/>
    <w:uiPriority w:val="99"/>
    <w:locked/>
    <w:rsid w:val="00883365"/>
    <w:rPr>
      <w:rFonts w:ascii="Times New Roman" w:hAnsi="Times New Roman" w:cs="Times New Roman"/>
      <w:b/>
      <w:bCs/>
      <w:i/>
      <w:iCs/>
      <w:color w:val="54849A"/>
      <w:sz w:val="28"/>
      <w:szCs w:val="28"/>
    </w:rPr>
  </w:style>
  <w:style w:type="paragraph" w:customStyle="1" w:styleId="20">
    <w:name w:val="Основной текст (2)"/>
    <w:basedOn w:val="a"/>
    <w:link w:val="2"/>
    <w:uiPriority w:val="99"/>
    <w:rsid w:val="00883365"/>
    <w:pPr>
      <w:spacing w:after="150"/>
      <w:ind w:firstLine="220"/>
    </w:pPr>
    <w:rPr>
      <w:rFonts w:ascii="Times New Roman" w:eastAsiaTheme="minorHAnsi" w:hAnsi="Times New Roman" w:cs="Times New Roman"/>
      <w:color w:val="auto"/>
      <w:sz w:val="28"/>
      <w:szCs w:val="28"/>
      <w:lang w:eastAsia="en-US"/>
    </w:rPr>
  </w:style>
  <w:style w:type="paragraph" w:styleId="a3">
    <w:name w:val="Body Text"/>
    <w:basedOn w:val="a"/>
    <w:link w:val="1"/>
    <w:uiPriority w:val="99"/>
    <w:rsid w:val="00883365"/>
    <w:pPr>
      <w:ind w:firstLine="400"/>
    </w:pPr>
    <w:rPr>
      <w:rFonts w:ascii="Times New Roman" w:eastAsiaTheme="minorHAnsi" w:hAnsi="Times New Roman" w:cs="Times New Roman"/>
      <w:color w:val="auto"/>
      <w:sz w:val="22"/>
      <w:szCs w:val="22"/>
      <w:lang w:eastAsia="en-US"/>
    </w:rPr>
  </w:style>
  <w:style w:type="character" w:customStyle="1" w:styleId="ac">
    <w:name w:val="Основной текст Знак"/>
    <w:basedOn w:val="a0"/>
    <w:uiPriority w:val="99"/>
    <w:semiHidden/>
    <w:rsid w:val="00883365"/>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883365"/>
    <w:pPr>
      <w:spacing w:after="120"/>
      <w:jc w:val="center"/>
      <w:outlineLvl w:val="0"/>
    </w:pPr>
    <w:rPr>
      <w:rFonts w:ascii="Times New Roman" w:eastAsiaTheme="minorHAnsi" w:hAnsi="Times New Roman" w:cs="Times New Roman"/>
      <w:b/>
      <w:bCs/>
      <w:color w:val="auto"/>
      <w:sz w:val="32"/>
      <w:szCs w:val="32"/>
      <w:lang w:eastAsia="en-US"/>
    </w:rPr>
  </w:style>
  <w:style w:type="paragraph" w:customStyle="1" w:styleId="a5">
    <w:name w:val="Оглавление"/>
    <w:basedOn w:val="a"/>
    <w:link w:val="a4"/>
    <w:uiPriority w:val="99"/>
    <w:rsid w:val="00883365"/>
    <w:pPr>
      <w:spacing w:line="233" w:lineRule="auto"/>
    </w:pPr>
    <w:rPr>
      <w:rFonts w:ascii="Times New Roman" w:eastAsiaTheme="minorHAnsi" w:hAnsi="Times New Roman" w:cs="Times New Roman"/>
      <w:smallCaps/>
      <w:color w:val="auto"/>
      <w:sz w:val="20"/>
      <w:szCs w:val="20"/>
      <w:lang w:eastAsia="en-US"/>
    </w:rPr>
  </w:style>
  <w:style w:type="paragraph" w:customStyle="1" w:styleId="30">
    <w:name w:val="Основной текст (3)"/>
    <w:basedOn w:val="a"/>
    <w:link w:val="3"/>
    <w:uiPriority w:val="99"/>
    <w:rsid w:val="00883365"/>
    <w:pPr>
      <w:spacing w:line="216" w:lineRule="auto"/>
    </w:pPr>
    <w:rPr>
      <w:rFonts w:ascii="Times New Roman" w:eastAsiaTheme="minorHAnsi" w:hAnsi="Times New Roman" w:cs="Times New Roman"/>
      <w:color w:val="auto"/>
      <w:sz w:val="19"/>
      <w:szCs w:val="19"/>
      <w:lang w:eastAsia="en-US"/>
    </w:rPr>
  </w:style>
  <w:style w:type="paragraph" w:customStyle="1" w:styleId="a7">
    <w:name w:val="Колонтитул"/>
    <w:basedOn w:val="a"/>
    <w:link w:val="a6"/>
    <w:uiPriority w:val="99"/>
    <w:rsid w:val="00883365"/>
    <w:rPr>
      <w:rFonts w:ascii="Times New Roman" w:eastAsiaTheme="minorHAnsi" w:hAnsi="Times New Roman" w:cs="Times New Roman"/>
      <w:color w:val="auto"/>
      <w:sz w:val="28"/>
      <w:szCs w:val="28"/>
      <w:lang w:eastAsia="en-US"/>
    </w:rPr>
  </w:style>
  <w:style w:type="paragraph" w:customStyle="1" w:styleId="a9">
    <w:name w:val="Другое"/>
    <w:basedOn w:val="a"/>
    <w:link w:val="a8"/>
    <w:uiPriority w:val="99"/>
    <w:rsid w:val="00883365"/>
    <w:rPr>
      <w:rFonts w:ascii="Times New Roman" w:eastAsiaTheme="minorHAnsi" w:hAnsi="Times New Roman" w:cs="Times New Roman"/>
      <w:color w:val="auto"/>
      <w:sz w:val="20"/>
      <w:szCs w:val="20"/>
      <w:lang w:eastAsia="en-US"/>
    </w:rPr>
  </w:style>
  <w:style w:type="paragraph" w:customStyle="1" w:styleId="ab">
    <w:name w:val="Подпись к таблице"/>
    <w:basedOn w:val="a"/>
    <w:link w:val="aa"/>
    <w:uiPriority w:val="99"/>
    <w:rsid w:val="00883365"/>
    <w:rPr>
      <w:rFonts w:ascii="Times New Roman" w:eastAsiaTheme="minorHAnsi" w:hAnsi="Times New Roman" w:cs="Times New Roman"/>
      <w:b/>
      <w:bCs/>
      <w:color w:val="auto"/>
      <w:sz w:val="22"/>
      <w:szCs w:val="22"/>
      <w:lang w:eastAsia="en-US"/>
    </w:rPr>
  </w:style>
  <w:style w:type="paragraph" w:customStyle="1" w:styleId="22">
    <w:name w:val="Заголовок №2"/>
    <w:basedOn w:val="a"/>
    <w:link w:val="21"/>
    <w:uiPriority w:val="99"/>
    <w:rsid w:val="00883365"/>
    <w:pPr>
      <w:spacing w:after="280"/>
      <w:jc w:val="center"/>
      <w:outlineLvl w:val="1"/>
    </w:pPr>
    <w:rPr>
      <w:rFonts w:ascii="Times New Roman" w:eastAsiaTheme="minorHAnsi" w:hAnsi="Times New Roman" w:cs="Times New Roman"/>
      <w:b/>
      <w:bCs/>
      <w:i/>
      <w:iCs/>
      <w:color w:val="54849A"/>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7407</Words>
  <Characters>42224</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2024-06-28T12:24:00Z</dcterms:created>
  <dcterms:modified xsi:type="dcterms:W3CDTF">2024-06-30T08:55:00Z</dcterms:modified>
</cp:coreProperties>
</file>